
<file path=[Content_Types].xml><?xml version="1.0" encoding="utf-8"?>
<Types xmlns="http://schemas.openxmlformats.org/package/2006/content-types">
  <Default Extension="bmp" ContentType="image/bmp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1AE3E" w14:textId="77777777" w:rsidR="00B37CDA" w:rsidRDefault="00AF25C2">
      <w:pPr>
        <w:pStyle w:val="Title"/>
      </w:pPr>
      <w:r>
        <w:t>Hydraulic Analysis Report</w:t>
      </w:r>
    </w:p>
    <w:p w14:paraId="565644C8" w14:textId="77777777" w:rsidR="00B37CDA" w:rsidRDefault="00AF25C2">
      <w:pPr>
        <w:pStyle w:val="Heading1"/>
      </w:pPr>
      <w:r>
        <w:t>Project Data</w:t>
      </w:r>
    </w:p>
    <w:p w14:paraId="469998B4" w14:textId="77777777" w:rsidR="00B37CDA" w:rsidRDefault="00AF25C2">
      <w:r>
        <w:t>Project Title: MinervaTrail Bridge</w:t>
      </w:r>
    </w:p>
    <w:p w14:paraId="0D840863" w14:textId="77777777" w:rsidR="00B37CDA" w:rsidRDefault="00AF25C2">
      <w:r>
        <w:t>Designer:</w:t>
      </w:r>
    </w:p>
    <w:p w14:paraId="1D426D06" w14:textId="25CF4CDE" w:rsidR="00B37CDA" w:rsidRDefault="00AF25C2">
      <w:r>
        <w:t>Project Date: Monday, November</w:t>
      </w:r>
      <w:r>
        <w:t xml:space="preserve"> 14</w:t>
      </w:r>
      <w:r>
        <w:t>, 2024</w:t>
      </w:r>
    </w:p>
    <w:p w14:paraId="185D355B" w14:textId="77777777" w:rsidR="00B37CDA" w:rsidRDefault="00AF25C2">
      <w:r>
        <w:t>Project Units:  U.S. Customary Units</w:t>
      </w:r>
    </w:p>
    <w:p w14:paraId="4AD4A40C" w14:textId="77777777" w:rsidR="00B37CDA" w:rsidRDefault="00AF25C2">
      <w:r>
        <w:t>Notes:</w:t>
      </w:r>
    </w:p>
    <w:p w14:paraId="5AA63ED8" w14:textId="77777777" w:rsidR="00B37CDA" w:rsidRDefault="00AF25C2">
      <w:pPr>
        <w:pStyle w:val="Heading1"/>
      </w:pPr>
      <w:r>
        <w:t>Bridge Scour Analysis:B-002-0-23_10 Year_Layer 1_Critical Shear Stress = 0.7360</w:t>
      </w:r>
    </w:p>
    <w:p w14:paraId="36C5C02F" w14:textId="77777777" w:rsidR="00B37CDA" w:rsidRDefault="00AF25C2">
      <w:r>
        <w:t>Notes:</w:t>
      </w:r>
    </w:p>
    <w:p w14:paraId="5B6A8B23" w14:textId="77777777" w:rsidR="00B37CDA" w:rsidRDefault="00AF25C2">
      <w:pPr>
        <w:pStyle w:val="Heading2"/>
      </w:pPr>
      <w:r>
        <w:t>Scenario: Scour Scenario</w:t>
      </w:r>
    </w:p>
    <w:p w14:paraId="2168A32C" w14:textId="77777777" w:rsidR="00B37CDA" w:rsidRDefault="00AF25C2">
      <w:pPr>
        <w:pStyle w:val="Heading3"/>
      </w:pPr>
      <w:r>
        <w:t>Local Scour at Abutments Summary</w:t>
      </w:r>
    </w:p>
    <w:p w14:paraId="46488036" w14:textId="77777777" w:rsidR="00B37CDA" w:rsidRDefault="00AF25C2">
      <w:pPr>
        <w:pStyle w:val="Heading4"/>
      </w:pPr>
      <w:r>
        <w:t>Left Abutment</w:t>
      </w:r>
    </w:p>
    <w:p w14:paraId="666B7E6B" w14:textId="77777777" w:rsidR="00B37CDA" w:rsidRDefault="00AF25C2">
      <w:r>
        <w:t>Abutment Scour Method:  NCHRP Method</w:t>
      </w:r>
    </w:p>
    <w:p w14:paraId="44DDB0CD" w14:textId="77777777" w:rsidR="00B37CDA" w:rsidRDefault="00AF25C2">
      <w:r>
        <w:t>Abutment Scour Depth 5.08 ft</w:t>
      </w:r>
    </w:p>
    <w:p w14:paraId="07D491D3" w14:textId="77777777" w:rsidR="00B37CDA" w:rsidRDefault="00AF25C2">
      <w:r>
        <w:t>Total Scour at Abutment 5.08 ft</w:t>
      </w:r>
    </w:p>
    <w:p w14:paraId="00EB0DF8" w14:textId="77777777" w:rsidR="00B37CDA" w:rsidRDefault="00AF25C2">
      <w:r>
        <w:t>Total Scour Elevation at Abutment 1034.09 ft</w:t>
      </w:r>
    </w:p>
    <w:p w14:paraId="54838D0D" w14:textId="77777777" w:rsidR="00B37CDA" w:rsidRDefault="00AF25C2">
      <w:pPr>
        <w:pStyle w:val="Heading3"/>
      </w:pPr>
      <w:r>
        <w:t>Left Abutment Details</w:t>
      </w:r>
    </w:p>
    <w:p w14:paraId="55C72123" w14:textId="77777777" w:rsidR="00B37CDA" w:rsidRDefault="00AF25C2">
      <w:pPr>
        <w:pStyle w:val="Heading4"/>
      </w:pPr>
      <w:r>
        <w:t>Abutment Scour</w:t>
      </w:r>
    </w:p>
    <w:p w14:paraId="534F12DB" w14:textId="77777777" w:rsidR="00B37CDA" w:rsidRDefault="00AF25C2">
      <w:r>
        <w:t>Computation Type: NCHRP</w:t>
      </w:r>
    </w:p>
    <w:p w14:paraId="1B933EEB" w14:textId="77777777" w:rsidR="00B37CDA" w:rsidRDefault="00AF25C2">
      <w:r>
        <w:t>Input Parameters</w:t>
      </w:r>
    </w:p>
    <w:p w14:paraId="7AE16B4D" w14:textId="77777777" w:rsidR="00B37CDA" w:rsidRDefault="00AF25C2">
      <w:pPr>
        <w:pStyle w:val="Heading5"/>
      </w:pPr>
      <w:r>
        <w:t>NCHRP Method</w:t>
      </w:r>
    </w:p>
    <w:p w14:paraId="34DE5013" w14:textId="77777777" w:rsidR="00B37CDA" w:rsidRDefault="00AF25C2">
      <w:r>
        <w:t>Abutment Type: Vertical-wall abutment</w:t>
      </w:r>
    </w:p>
    <w:p w14:paraId="4FB2C058" w14:textId="77777777" w:rsidR="00B37CDA" w:rsidRDefault="00AF25C2">
      <w:r>
        <w:t>Angle of Embankment to Flow: 90.00 Degrees</w:t>
      </w:r>
    </w:p>
    <w:p w14:paraId="1789C8D6" w14:textId="77777777" w:rsidR="00B37CDA" w:rsidRDefault="00AF25C2">
      <w:r>
        <w:t>Centerline Length of Embankment: 3.75 ft</w:t>
      </w:r>
    </w:p>
    <w:p w14:paraId="1BEA7D8E" w14:textId="77777777" w:rsidR="00B37CDA" w:rsidRDefault="00AF25C2">
      <w:r>
        <w:t>Projected Length of Embankment: 3.75 ft</w:t>
      </w:r>
    </w:p>
    <w:p w14:paraId="0DDF72D3" w14:textId="77777777" w:rsidR="00B37CDA" w:rsidRDefault="00AF25C2">
      <w:r>
        <w:lastRenderedPageBreak/>
        <w:t>Width of Flood Plain: 168.82 ft</w:t>
      </w:r>
    </w:p>
    <w:p w14:paraId="5044D202" w14:textId="77777777" w:rsidR="00B37CDA" w:rsidRDefault="00AF25C2">
      <w:r>
        <w:t>Unit Discharge, Upstream in Main Channel (q1): 5.39 cfs</w:t>
      </w:r>
    </w:p>
    <w:p w14:paraId="7B3969E5" w14:textId="77777777" w:rsidR="00B37CDA" w:rsidRDefault="00AF25C2">
      <w:r>
        <w:t>Unit Discharge in the Constricted Area (q2): 5.88 cfs/ft</w:t>
      </w:r>
    </w:p>
    <w:p w14:paraId="64A067DB" w14:textId="77777777" w:rsidR="00B37CDA" w:rsidRDefault="00AF25C2">
      <w:r>
        <w:t>D50: 1.000049 mm</w:t>
      </w:r>
    </w:p>
    <w:p w14:paraId="78BD2B86" w14:textId="77777777" w:rsidR="00B37CDA" w:rsidRDefault="00AF25C2">
      <w:r>
        <w:t>Upstream Flow Depth: 2.27 ft</w:t>
      </w:r>
    </w:p>
    <w:p w14:paraId="0C3BB443" w14:textId="77777777" w:rsidR="00B37CDA" w:rsidRDefault="00AF25C2">
      <w:r>
        <w:t>User Defined Shear Stress of floodplain</w:t>
      </w:r>
    </w:p>
    <w:p w14:paraId="697F1620" w14:textId="77777777" w:rsidR="00B37CDA" w:rsidRDefault="00AF25C2">
      <w:r>
        <w:t xml:space="preserve">Critical Shear Stress of Floodplain Material: 0.7360 </w:t>
      </w:r>
      <w:r>
        <w:t>lb/ft^3</w:t>
      </w:r>
    </w:p>
    <w:p w14:paraId="4B80B4C6" w14:textId="77777777" w:rsidR="00B37CDA" w:rsidRDefault="00AF25C2">
      <w:r>
        <w:t>Unit Weight of Water: 62.40 lb/ft^3</w:t>
      </w:r>
    </w:p>
    <w:p w14:paraId="23A3E008" w14:textId="77777777" w:rsidR="00B37CDA" w:rsidRDefault="00AF25C2">
      <w:r>
        <w:t xml:space="preserve">Manning's n: 0.0300 </w:t>
      </w:r>
    </w:p>
    <w:p w14:paraId="60D64D0D" w14:textId="77777777" w:rsidR="00B37CDA" w:rsidRDefault="00AF25C2">
      <w:r>
        <w:t>Flow Depth Prior to Scour: 1.10 ft</w:t>
      </w:r>
    </w:p>
    <w:p w14:paraId="1856C3C4" w14:textId="77777777" w:rsidR="00B37CDA" w:rsidRDefault="00AF25C2">
      <w:pPr>
        <w:pStyle w:val="Heading5"/>
      </w:pPr>
      <w:r>
        <w:t>Result Parameters</w:t>
      </w:r>
    </w:p>
    <w:p w14:paraId="53A0FA16" w14:textId="77777777" w:rsidR="00B37CDA" w:rsidRDefault="00AF25C2">
      <w:r>
        <w:t xml:space="preserve">q2/q1: 1.09 </w:t>
      </w:r>
    </w:p>
    <w:p w14:paraId="61A70D8F" w14:textId="77777777" w:rsidR="00B37CDA" w:rsidRDefault="00AF25C2">
      <w:r>
        <w:t>Average Velocity Upstream: 2.37 ft/s</w:t>
      </w:r>
    </w:p>
    <w:p w14:paraId="60C0128B" w14:textId="77777777" w:rsidR="00B37CDA" w:rsidRDefault="00AF25C2">
      <w:r>
        <w:t>Critical Velocity above which Bed Materal of Size D and Smaller will be Transported: 1.90 ft/s</w:t>
      </w:r>
    </w:p>
    <w:p w14:paraId="43945868" w14:textId="77777777" w:rsidR="00B37CDA" w:rsidRDefault="00AF25C2">
      <w:r>
        <w:t>Scour Condition: Live Bed</w:t>
      </w:r>
    </w:p>
    <w:p w14:paraId="2D105590" w14:textId="77777777" w:rsidR="00B37CDA" w:rsidRDefault="00AF25C2">
      <w:r>
        <w:t xml:space="preserve">Embankment Length/Floodplain Width Ratio: 0.02 </w:t>
      </w:r>
    </w:p>
    <w:p w14:paraId="66AF4F99" w14:textId="77777777" w:rsidR="00B37CDA" w:rsidRDefault="00AF25C2">
      <w:r>
        <w:t>Scour Condition: b (overbank)</w:t>
      </w:r>
    </w:p>
    <w:p w14:paraId="6E8D9C10" w14:textId="77777777" w:rsidR="00B37CDA" w:rsidRDefault="00AF25C2">
      <w:r>
        <w:t xml:space="preserve">Amplification Factor: 2.53 </w:t>
      </w:r>
    </w:p>
    <w:p w14:paraId="49A8F8D7" w14:textId="77777777" w:rsidR="00B37CDA" w:rsidRDefault="00AF25C2">
      <w:r>
        <w:t>Flow Depth including Contraction Scour: 2.45 ft</w:t>
      </w:r>
    </w:p>
    <w:p w14:paraId="725F20A7" w14:textId="77777777" w:rsidR="00B37CDA" w:rsidRDefault="00AF25C2">
      <w:r>
        <w:t>Maximum Flow Depth including Abutment Scour: 6.18 ft</w:t>
      </w:r>
    </w:p>
    <w:p w14:paraId="46748A9F" w14:textId="77777777" w:rsidR="00B37CDA" w:rsidRDefault="00AF25C2">
      <w:r>
        <w:t>Scour Hole Depth from NCHRP Method: 5.08 ft</w:t>
      </w:r>
    </w:p>
    <w:p w14:paraId="7FF6DB96" w14:textId="77777777" w:rsidR="00B37CDA" w:rsidRDefault="00AF25C2">
      <w:pPr>
        <w:pStyle w:val="Heading2"/>
      </w:pPr>
      <w:r>
        <w:lastRenderedPageBreak/>
        <w:t>Scour Summary Table</w:t>
      </w:r>
    </w:p>
    <w:p w14:paraId="3C5303ED" w14:textId="77777777" w:rsidR="00B37CDA" w:rsidRDefault="00AF25C2">
      <w:pPr>
        <w:pStyle w:val="Heading3"/>
      </w:pPr>
      <w:r>
        <w:t>Long Term Degradation</w:t>
      </w:r>
    </w:p>
    <w:p w14:paraId="57CA6D71" w14:textId="77777777" w:rsidR="00B37CDA" w:rsidRDefault="00AF25C2">
      <w:pPr>
        <w:pStyle w:val="Heading3"/>
      </w:pPr>
      <w:r>
        <w:t>Contraction Scour</w:t>
      </w:r>
    </w:p>
    <w:p w14:paraId="0BD579CC" w14:textId="77777777" w:rsidR="00B37CDA" w:rsidRDefault="00AF25C2">
      <w:pPr>
        <w:pStyle w:val="Heading3"/>
      </w:pPr>
      <w:r>
        <w:t>Local Scour at Piers</w:t>
      </w:r>
    </w:p>
    <w:p w14:paraId="17AE303F" w14:textId="77777777" w:rsidR="00B37CDA" w:rsidRDefault="00AF25C2">
      <w:pPr>
        <w:pStyle w:val="Heading3"/>
      </w:pPr>
      <w:r>
        <w:t>Local Scour at Abutments</w:t>
      </w:r>
    </w:p>
    <w:tbl>
      <w:tblPr>
        <w:tblStyle w:val="LightShading-Accent1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B37CDA" w14:paraId="1D8248DC" w14:textId="77777777" w:rsidTr="00B37C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107DB004" w14:textId="77777777" w:rsidR="00B37CDA" w:rsidRDefault="00AF25C2">
            <w:r>
              <w:t>Parameter</w:t>
            </w:r>
          </w:p>
        </w:tc>
        <w:tc>
          <w:tcPr>
            <w:tcW w:w="2160" w:type="dxa"/>
          </w:tcPr>
          <w:p w14:paraId="40D635BC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Value</w:t>
            </w:r>
          </w:p>
        </w:tc>
        <w:tc>
          <w:tcPr>
            <w:tcW w:w="2160" w:type="dxa"/>
          </w:tcPr>
          <w:p w14:paraId="74D8548C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Units</w:t>
            </w:r>
          </w:p>
        </w:tc>
        <w:tc>
          <w:tcPr>
            <w:tcW w:w="2160" w:type="dxa"/>
          </w:tcPr>
          <w:p w14:paraId="2A30643D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</w:t>
            </w:r>
          </w:p>
        </w:tc>
      </w:tr>
      <w:tr w:rsidR="00B37CDA" w14:paraId="1E7DFC6C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2A31EB74" w14:textId="77777777" w:rsidR="00B37CDA" w:rsidRDefault="00AF25C2">
            <w:r>
              <w:t>Left Abutment</w:t>
            </w:r>
          </w:p>
        </w:tc>
        <w:tc>
          <w:tcPr>
            <w:tcW w:w="2160" w:type="dxa"/>
          </w:tcPr>
          <w:p w14:paraId="58227836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0" w:type="dxa"/>
          </w:tcPr>
          <w:p w14:paraId="3D6A9CDD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0" w:type="dxa"/>
          </w:tcPr>
          <w:p w14:paraId="3E109DAE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37CDA" w14:paraId="2C748217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62497766" w14:textId="77777777" w:rsidR="00B37CDA" w:rsidRDefault="00AF25C2">
            <w:r>
              <w:t xml:space="preserve">  Abutment Scour Depth</w:t>
            </w:r>
          </w:p>
        </w:tc>
        <w:tc>
          <w:tcPr>
            <w:tcW w:w="2160" w:type="dxa"/>
          </w:tcPr>
          <w:p w14:paraId="37767ECA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5.08</w:t>
            </w:r>
          </w:p>
        </w:tc>
        <w:tc>
          <w:tcPr>
            <w:tcW w:w="2160" w:type="dxa"/>
          </w:tcPr>
          <w:p w14:paraId="57EAD317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66B0ECAC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NCHRP Method: Scour Condition B</w:t>
            </w:r>
          </w:p>
        </w:tc>
      </w:tr>
      <w:tr w:rsidR="00B37CDA" w14:paraId="55A01AB1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0CAF6CA6" w14:textId="77777777" w:rsidR="00B37CDA" w:rsidRDefault="00AF25C2">
            <w:r>
              <w:t xml:space="preserve">  Max Flow Depth including Abutment Scour</w:t>
            </w:r>
          </w:p>
        </w:tc>
        <w:tc>
          <w:tcPr>
            <w:tcW w:w="2160" w:type="dxa"/>
          </w:tcPr>
          <w:p w14:paraId="40E7C9F0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6.18</w:t>
            </w:r>
          </w:p>
        </w:tc>
        <w:tc>
          <w:tcPr>
            <w:tcW w:w="2160" w:type="dxa"/>
          </w:tcPr>
          <w:p w14:paraId="173AC76B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4501156F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37CDA" w14:paraId="5F5F2CF9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7A2CCA32" w14:textId="77777777" w:rsidR="00B37CDA" w:rsidRDefault="00AF25C2">
            <w:r>
              <w:t xml:space="preserve">  Total Scour at Abutment</w:t>
            </w:r>
          </w:p>
        </w:tc>
        <w:tc>
          <w:tcPr>
            <w:tcW w:w="2160" w:type="dxa"/>
          </w:tcPr>
          <w:p w14:paraId="2355CE76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5.08</w:t>
            </w:r>
          </w:p>
        </w:tc>
        <w:tc>
          <w:tcPr>
            <w:tcW w:w="2160" w:type="dxa"/>
          </w:tcPr>
          <w:p w14:paraId="2DDE46BB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434C40CF" w14:textId="77777777" w:rsidR="00B37CDA" w:rsidRDefault="00B37C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37CDA" w14:paraId="405565AD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614D3C40" w14:textId="77777777" w:rsidR="00B37CDA" w:rsidRDefault="00AF25C2">
            <w:r>
              <w:t xml:space="preserve">  Local Streambed Elevation at Abutment</w:t>
            </w:r>
          </w:p>
        </w:tc>
        <w:tc>
          <w:tcPr>
            <w:tcW w:w="2160" w:type="dxa"/>
          </w:tcPr>
          <w:p w14:paraId="6B0D3D63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1042.33</w:t>
            </w:r>
          </w:p>
        </w:tc>
        <w:tc>
          <w:tcPr>
            <w:tcW w:w="2160" w:type="dxa"/>
          </w:tcPr>
          <w:p w14:paraId="75F8EC82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699626A5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prior to any scour</w:t>
            </w:r>
          </w:p>
        </w:tc>
      </w:tr>
      <w:tr w:rsidR="00B37CDA" w14:paraId="12EBF260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272A809B" w14:textId="77777777" w:rsidR="00B37CDA" w:rsidRDefault="00AF25C2">
            <w:r>
              <w:t xml:space="preserve">  Total Scour Elevation at Abutment</w:t>
            </w:r>
          </w:p>
        </w:tc>
        <w:tc>
          <w:tcPr>
            <w:tcW w:w="2160" w:type="dxa"/>
          </w:tcPr>
          <w:p w14:paraId="24947D39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1034.09</w:t>
            </w:r>
          </w:p>
        </w:tc>
        <w:tc>
          <w:tcPr>
            <w:tcW w:w="2160" w:type="dxa"/>
          </w:tcPr>
          <w:p w14:paraId="6F94AF0C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360C5A2B" w14:textId="77777777" w:rsidR="00B37CDA" w:rsidRDefault="00B37C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0BDFCAF" w14:textId="77777777" w:rsidR="00B37CDA" w:rsidRDefault="00AF25C2">
      <w:r>
        <w:rPr>
          <w:noProof/>
        </w:rPr>
        <w:drawing>
          <wp:inline distT="0" distB="0" distL="0" distR="0" wp14:anchorId="1CC4B372" wp14:editId="4124EB3D">
            <wp:extent cx="5486400" cy="39319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.bmp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374B5" w14:textId="77777777" w:rsidR="00B37CDA" w:rsidRDefault="00AF25C2">
      <w:r>
        <w:rPr>
          <w:noProof/>
        </w:rPr>
        <w:lastRenderedPageBreak/>
        <w:drawing>
          <wp:inline distT="0" distB="0" distL="0" distR="0" wp14:anchorId="4061604C" wp14:editId="72B814FB">
            <wp:extent cx="5486400" cy="39319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100E6" w14:textId="77777777" w:rsidR="00B37CDA" w:rsidRDefault="00AF25C2">
      <w:pPr>
        <w:pStyle w:val="Heading1"/>
      </w:pPr>
      <w:r>
        <w:t xml:space="preserve">Bridge Scour </w:t>
      </w:r>
      <w:r>
        <w:t>Analysis:B-002-0-23_10 Year_layer 2_Critical Shear Stress = 0.0042</w:t>
      </w:r>
    </w:p>
    <w:p w14:paraId="2ABC3EED" w14:textId="77777777" w:rsidR="00B37CDA" w:rsidRDefault="00AF25C2">
      <w:r>
        <w:t>Notes:</w:t>
      </w:r>
    </w:p>
    <w:p w14:paraId="12C6D13F" w14:textId="77777777" w:rsidR="00B37CDA" w:rsidRDefault="00AF25C2">
      <w:pPr>
        <w:pStyle w:val="Heading2"/>
      </w:pPr>
      <w:r>
        <w:t>Scenario: Scour Scenario</w:t>
      </w:r>
    </w:p>
    <w:p w14:paraId="70561020" w14:textId="77777777" w:rsidR="00B37CDA" w:rsidRDefault="00AF25C2">
      <w:pPr>
        <w:pStyle w:val="Heading3"/>
      </w:pPr>
      <w:r>
        <w:t>Local Scour at Abutments Summary</w:t>
      </w:r>
    </w:p>
    <w:p w14:paraId="30B58098" w14:textId="77777777" w:rsidR="00B37CDA" w:rsidRDefault="00AF25C2">
      <w:pPr>
        <w:pStyle w:val="Heading4"/>
      </w:pPr>
      <w:r>
        <w:t>Left Abutment</w:t>
      </w:r>
    </w:p>
    <w:p w14:paraId="3E1304BC" w14:textId="77777777" w:rsidR="00B37CDA" w:rsidRDefault="00AF25C2">
      <w:r>
        <w:t>Abutment Scour Method:  NCHRP Method</w:t>
      </w:r>
    </w:p>
    <w:p w14:paraId="7AA97F01" w14:textId="77777777" w:rsidR="00B37CDA" w:rsidRDefault="00AF25C2">
      <w:r>
        <w:t>Abutment Scour Depth 5.08 ft</w:t>
      </w:r>
    </w:p>
    <w:p w14:paraId="537A39FB" w14:textId="77777777" w:rsidR="00B37CDA" w:rsidRDefault="00AF25C2">
      <w:r>
        <w:t>Total Scour at Abutment 5.08 ft</w:t>
      </w:r>
    </w:p>
    <w:p w14:paraId="130F2C53" w14:textId="77777777" w:rsidR="00B37CDA" w:rsidRDefault="00AF25C2">
      <w:r>
        <w:t>Total Scour Elevation at Abutment 1034.09 ft</w:t>
      </w:r>
    </w:p>
    <w:p w14:paraId="48243356" w14:textId="77777777" w:rsidR="00B37CDA" w:rsidRDefault="00AF25C2">
      <w:pPr>
        <w:pStyle w:val="Heading3"/>
      </w:pPr>
      <w:r>
        <w:t>Left Abutment Details</w:t>
      </w:r>
    </w:p>
    <w:p w14:paraId="2FD23326" w14:textId="77777777" w:rsidR="00B37CDA" w:rsidRDefault="00AF25C2">
      <w:pPr>
        <w:pStyle w:val="Heading4"/>
      </w:pPr>
      <w:r>
        <w:t>Abutment Scour</w:t>
      </w:r>
    </w:p>
    <w:p w14:paraId="2E010888" w14:textId="77777777" w:rsidR="00B37CDA" w:rsidRDefault="00AF25C2">
      <w:r>
        <w:t>Computation Type: NCHRP</w:t>
      </w:r>
    </w:p>
    <w:p w14:paraId="78B10712" w14:textId="77777777" w:rsidR="00B37CDA" w:rsidRDefault="00AF25C2">
      <w:r>
        <w:t>Input Parameters</w:t>
      </w:r>
    </w:p>
    <w:p w14:paraId="3A692A30" w14:textId="77777777" w:rsidR="00B37CDA" w:rsidRDefault="00AF25C2">
      <w:pPr>
        <w:pStyle w:val="Heading5"/>
      </w:pPr>
      <w:r>
        <w:lastRenderedPageBreak/>
        <w:t>NCHRP Method</w:t>
      </w:r>
    </w:p>
    <w:p w14:paraId="6F843599" w14:textId="77777777" w:rsidR="00B37CDA" w:rsidRDefault="00AF25C2">
      <w:r>
        <w:t>Abutment Type: Vertical-wall abutment</w:t>
      </w:r>
    </w:p>
    <w:p w14:paraId="3E091755" w14:textId="77777777" w:rsidR="00B37CDA" w:rsidRDefault="00AF25C2">
      <w:r>
        <w:t>Angle of Embankment to Flow: 90.00 Degrees</w:t>
      </w:r>
    </w:p>
    <w:p w14:paraId="7DD0EF51" w14:textId="77777777" w:rsidR="00B37CDA" w:rsidRDefault="00AF25C2">
      <w:r>
        <w:t>Centerline Length of Embankment: 3.75 ft</w:t>
      </w:r>
    </w:p>
    <w:p w14:paraId="5379F5A7" w14:textId="77777777" w:rsidR="00B37CDA" w:rsidRDefault="00AF25C2">
      <w:r>
        <w:t>Projected Length of Embankment: 3.75 ft</w:t>
      </w:r>
    </w:p>
    <w:p w14:paraId="08D1F1FF" w14:textId="77777777" w:rsidR="00B37CDA" w:rsidRDefault="00AF25C2">
      <w:r>
        <w:t>Width of Flood Plain: 168.82 ft</w:t>
      </w:r>
    </w:p>
    <w:p w14:paraId="793D6D72" w14:textId="77777777" w:rsidR="00B37CDA" w:rsidRDefault="00AF25C2">
      <w:r>
        <w:t>Unit Discharge, Upstream in Main Channel (q1): 5.39 cfs</w:t>
      </w:r>
    </w:p>
    <w:p w14:paraId="449C95E4" w14:textId="77777777" w:rsidR="00B37CDA" w:rsidRDefault="00AF25C2">
      <w:r>
        <w:t>Unit Discharge in the Constricted Area (q2): 5.88 cfs/ft</w:t>
      </w:r>
    </w:p>
    <w:p w14:paraId="462F1FD3" w14:textId="77777777" w:rsidR="00B37CDA" w:rsidRDefault="00AF25C2">
      <w:r>
        <w:t>D50: 1.000000 mm</w:t>
      </w:r>
    </w:p>
    <w:p w14:paraId="18E4ACE2" w14:textId="77777777" w:rsidR="00B37CDA" w:rsidRDefault="00AF25C2">
      <w:r>
        <w:t>Upstream Flow Depth: 2.27 ft</w:t>
      </w:r>
    </w:p>
    <w:p w14:paraId="17C91BAB" w14:textId="77777777" w:rsidR="00B37CDA" w:rsidRDefault="00AF25C2">
      <w:r>
        <w:t xml:space="preserve">User Defined Shear </w:t>
      </w:r>
      <w:r>
        <w:t>Stress of floodplain</w:t>
      </w:r>
    </w:p>
    <w:p w14:paraId="19372020" w14:textId="77777777" w:rsidR="00B37CDA" w:rsidRDefault="00AF25C2">
      <w:r>
        <w:t>Critical Shear Stress of Floodplain Material: 0.0042 lb/ft^3</w:t>
      </w:r>
    </w:p>
    <w:p w14:paraId="72D83D85" w14:textId="77777777" w:rsidR="00B37CDA" w:rsidRDefault="00AF25C2">
      <w:r>
        <w:t>Unit Weight of Water: 62.40 lb/ft^3</w:t>
      </w:r>
    </w:p>
    <w:p w14:paraId="6CBD059C" w14:textId="77777777" w:rsidR="00B37CDA" w:rsidRDefault="00AF25C2">
      <w:r>
        <w:t xml:space="preserve">Manning's n: 0.0300 </w:t>
      </w:r>
    </w:p>
    <w:p w14:paraId="2A8D19E6" w14:textId="77777777" w:rsidR="00B37CDA" w:rsidRDefault="00AF25C2">
      <w:r>
        <w:t>Flow Depth Prior to Scour: 1.10 ft</w:t>
      </w:r>
    </w:p>
    <w:p w14:paraId="02275983" w14:textId="77777777" w:rsidR="00B37CDA" w:rsidRDefault="00AF25C2">
      <w:pPr>
        <w:pStyle w:val="Heading5"/>
      </w:pPr>
      <w:r>
        <w:t>Result Parameters</w:t>
      </w:r>
    </w:p>
    <w:p w14:paraId="3AA1989C" w14:textId="77777777" w:rsidR="00B37CDA" w:rsidRDefault="00AF25C2">
      <w:r>
        <w:t xml:space="preserve">q2/q1: 1.09 </w:t>
      </w:r>
    </w:p>
    <w:p w14:paraId="64685DFB" w14:textId="77777777" w:rsidR="00B37CDA" w:rsidRDefault="00AF25C2">
      <w:r>
        <w:t>Average Velocity Upstream: 2.37 ft/s</w:t>
      </w:r>
    </w:p>
    <w:p w14:paraId="12EA57B4" w14:textId="77777777" w:rsidR="00B37CDA" w:rsidRDefault="00AF25C2">
      <w:r>
        <w:t>Critical Velocity above which Bed Materal of Size D and Smaller will be Transported: 1.90 ft/s</w:t>
      </w:r>
    </w:p>
    <w:p w14:paraId="43334EFC" w14:textId="77777777" w:rsidR="00B37CDA" w:rsidRDefault="00AF25C2">
      <w:r>
        <w:t>Scour Condition: Live Bed</w:t>
      </w:r>
    </w:p>
    <w:p w14:paraId="2269F509" w14:textId="77777777" w:rsidR="00B37CDA" w:rsidRDefault="00AF25C2">
      <w:r>
        <w:t xml:space="preserve">Embankment Length/Floodplain Width Ratio: 0.02 </w:t>
      </w:r>
    </w:p>
    <w:p w14:paraId="55EA2BCA" w14:textId="77777777" w:rsidR="00B37CDA" w:rsidRDefault="00AF25C2">
      <w:r>
        <w:t>Scour Condition: b (overbank)</w:t>
      </w:r>
    </w:p>
    <w:p w14:paraId="139ED634" w14:textId="77777777" w:rsidR="00B37CDA" w:rsidRDefault="00AF25C2">
      <w:r>
        <w:t xml:space="preserve">Amplification Factor: 2.53 </w:t>
      </w:r>
    </w:p>
    <w:p w14:paraId="4F8C38FE" w14:textId="77777777" w:rsidR="00B37CDA" w:rsidRDefault="00AF25C2">
      <w:r>
        <w:t>Flow Depth including Contraction Scour: 2.45 ft</w:t>
      </w:r>
    </w:p>
    <w:p w14:paraId="517359A4" w14:textId="77777777" w:rsidR="00B37CDA" w:rsidRDefault="00AF25C2">
      <w:r>
        <w:t>Maximum Flow Depth including Abutment Scour: 6.18 ft</w:t>
      </w:r>
    </w:p>
    <w:p w14:paraId="5142BB99" w14:textId="77777777" w:rsidR="00B37CDA" w:rsidRDefault="00AF25C2">
      <w:r>
        <w:t>Scour Hole Depth from NCHRP Method: 5.08 ft</w:t>
      </w:r>
    </w:p>
    <w:p w14:paraId="0823C051" w14:textId="77777777" w:rsidR="00B37CDA" w:rsidRDefault="00AF25C2">
      <w:pPr>
        <w:pStyle w:val="Heading2"/>
      </w:pPr>
      <w:r>
        <w:lastRenderedPageBreak/>
        <w:t>Scour Summary Table</w:t>
      </w:r>
    </w:p>
    <w:p w14:paraId="5E958DD5" w14:textId="77777777" w:rsidR="00B37CDA" w:rsidRDefault="00AF25C2">
      <w:pPr>
        <w:pStyle w:val="Heading3"/>
      </w:pPr>
      <w:r>
        <w:t>Long Term Degradation</w:t>
      </w:r>
    </w:p>
    <w:p w14:paraId="2A6F1D3D" w14:textId="77777777" w:rsidR="00B37CDA" w:rsidRDefault="00AF25C2">
      <w:pPr>
        <w:pStyle w:val="Heading3"/>
      </w:pPr>
      <w:r>
        <w:t>Contraction Scour</w:t>
      </w:r>
    </w:p>
    <w:p w14:paraId="03C1867B" w14:textId="77777777" w:rsidR="00B37CDA" w:rsidRDefault="00AF25C2">
      <w:pPr>
        <w:pStyle w:val="Heading3"/>
      </w:pPr>
      <w:r>
        <w:t>Local Scour at Piers</w:t>
      </w:r>
    </w:p>
    <w:p w14:paraId="3250BD94" w14:textId="77777777" w:rsidR="00B37CDA" w:rsidRDefault="00AF25C2">
      <w:pPr>
        <w:pStyle w:val="Heading3"/>
      </w:pPr>
      <w:r>
        <w:t>Local Scour at Abutments</w:t>
      </w:r>
    </w:p>
    <w:tbl>
      <w:tblPr>
        <w:tblStyle w:val="LightShading-Accent1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B37CDA" w14:paraId="0CD7F62B" w14:textId="77777777" w:rsidTr="00B37C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5E85A6A3" w14:textId="77777777" w:rsidR="00B37CDA" w:rsidRDefault="00AF25C2">
            <w:r>
              <w:t>Parameter</w:t>
            </w:r>
          </w:p>
        </w:tc>
        <w:tc>
          <w:tcPr>
            <w:tcW w:w="2160" w:type="dxa"/>
          </w:tcPr>
          <w:p w14:paraId="4856AD2E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Value</w:t>
            </w:r>
          </w:p>
        </w:tc>
        <w:tc>
          <w:tcPr>
            <w:tcW w:w="2160" w:type="dxa"/>
          </w:tcPr>
          <w:p w14:paraId="403EA21D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Units</w:t>
            </w:r>
          </w:p>
        </w:tc>
        <w:tc>
          <w:tcPr>
            <w:tcW w:w="2160" w:type="dxa"/>
          </w:tcPr>
          <w:p w14:paraId="3DDE1BA9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</w:t>
            </w:r>
          </w:p>
        </w:tc>
      </w:tr>
      <w:tr w:rsidR="00B37CDA" w14:paraId="22F95D48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540B85F1" w14:textId="77777777" w:rsidR="00B37CDA" w:rsidRDefault="00AF25C2">
            <w:r>
              <w:t xml:space="preserve">Left </w:t>
            </w:r>
            <w:r>
              <w:t>Abutment</w:t>
            </w:r>
          </w:p>
        </w:tc>
        <w:tc>
          <w:tcPr>
            <w:tcW w:w="2160" w:type="dxa"/>
          </w:tcPr>
          <w:p w14:paraId="591E62D7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0" w:type="dxa"/>
          </w:tcPr>
          <w:p w14:paraId="7DC2A858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0" w:type="dxa"/>
          </w:tcPr>
          <w:p w14:paraId="2FC13ACB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37CDA" w14:paraId="76D40FC2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537C5D56" w14:textId="77777777" w:rsidR="00B37CDA" w:rsidRDefault="00AF25C2">
            <w:r>
              <w:t xml:space="preserve">  Abutment Scour Depth</w:t>
            </w:r>
          </w:p>
        </w:tc>
        <w:tc>
          <w:tcPr>
            <w:tcW w:w="2160" w:type="dxa"/>
          </w:tcPr>
          <w:p w14:paraId="65157F56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5.08</w:t>
            </w:r>
          </w:p>
        </w:tc>
        <w:tc>
          <w:tcPr>
            <w:tcW w:w="2160" w:type="dxa"/>
          </w:tcPr>
          <w:p w14:paraId="04C2F0F2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45A21A34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NCHRP Method: Scour Condition B</w:t>
            </w:r>
          </w:p>
        </w:tc>
      </w:tr>
      <w:tr w:rsidR="00B37CDA" w14:paraId="44A65608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406D81A2" w14:textId="77777777" w:rsidR="00B37CDA" w:rsidRDefault="00AF25C2">
            <w:r>
              <w:t xml:space="preserve">  Max Flow Depth including Abutment Scour</w:t>
            </w:r>
          </w:p>
        </w:tc>
        <w:tc>
          <w:tcPr>
            <w:tcW w:w="2160" w:type="dxa"/>
          </w:tcPr>
          <w:p w14:paraId="4412FCF1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6.18</w:t>
            </w:r>
          </w:p>
        </w:tc>
        <w:tc>
          <w:tcPr>
            <w:tcW w:w="2160" w:type="dxa"/>
          </w:tcPr>
          <w:p w14:paraId="277E8245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3B5846F1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37CDA" w14:paraId="71F1AEC2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3C3F3983" w14:textId="77777777" w:rsidR="00B37CDA" w:rsidRDefault="00AF25C2">
            <w:r>
              <w:t xml:space="preserve">  Total Scour at Abutment</w:t>
            </w:r>
          </w:p>
        </w:tc>
        <w:tc>
          <w:tcPr>
            <w:tcW w:w="2160" w:type="dxa"/>
          </w:tcPr>
          <w:p w14:paraId="608E30CD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5.08</w:t>
            </w:r>
          </w:p>
        </w:tc>
        <w:tc>
          <w:tcPr>
            <w:tcW w:w="2160" w:type="dxa"/>
          </w:tcPr>
          <w:p w14:paraId="49F31CFC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0EABDAB3" w14:textId="77777777" w:rsidR="00B37CDA" w:rsidRDefault="00B37C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37CDA" w14:paraId="42684656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5FCA4F59" w14:textId="77777777" w:rsidR="00B37CDA" w:rsidRDefault="00AF25C2">
            <w:r>
              <w:t xml:space="preserve">  Local Streambed Elevation at Abutment</w:t>
            </w:r>
          </w:p>
        </w:tc>
        <w:tc>
          <w:tcPr>
            <w:tcW w:w="2160" w:type="dxa"/>
          </w:tcPr>
          <w:p w14:paraId="6F52E15F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1042.33</w:t>
            </w:r>
          </w:p>
        </w:tc>
        <w:tc>
          <w:tcPr>
            <w:tcW w:w="2160" w:type="dxa"/>
          </w:tcPr>
          <w:p w14:paraId="599CE3C2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72DA7931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prior to any scour</w:t>
            </w:r>
          </w:p>
        </w:tc>
      </w:tr>
      <w:tr w:rsidR="00B37CDA" w14:paraId="69DA66FE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355F1CB2" w14:textId="77777777" w:rsidR="00B37CDA" w:rsidRDefault="00AF25C2">
            <w:r>
              <w:t xml:space="preserve">  Total Scour Elevation at Abutment</w:t>
            </w:r>
          </w:p>
        </w:tc>
        <w:tc>
          <w:tcPr>
            <w:tcW w:w="2160" w:type="dxa"/>
          </w:tcPr>
          <w:p w14:paraId="1CDCAF22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1034.09</w:t>
            </w:r>
          </w:p>
        </w:tc>
        <w:tc>
          <w:tcPr>
            <w:tcW w:w="2160" w:type="dxa"/>
          </w:tcPr>
          <w:p w14:paraId="5937765B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3FC45414" w14:textId="77777777" w:rsidR="00B37CDA" w:rsidRDefault="00B37C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AAE1568" w14:textId="77777777" w:rsidR="00B37CDA" w:rsidRDefault="00AF25C2">
      <w:r>
        <w:rPr>
          <w:noProof/>
        </w:rPr>
        <w:drawing>
          <wp:inline distT="0" distB="0" distL="0" distR="0" wp14:anchorId="1B09C511" wp14:editId="60D9D598">
            <wp:extent cx="5486400" cy="39319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.bmp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782FA5" w14:textId="77777777" w:rsidR="00B37CDA" w:rsidRDefault="00AF25C2">
      <w:r>
        <w:rPr>
          <w:noProof/>
        </w:rPr>
        <w:lastRenderedPageBreak/>
        <w:drawing>
          <wp:inline distT="0" distB="0" distL="0" distR="0" wp14:anchorId="1FE41FCE" wp14:editId="0DA4F7C8">
            <wp:extent cx="5486400" cy="39319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87FF8" w14:textId="77777777" w:rsidR="00B37CDA" w:rsidRDefault="00AF25C2">
      <w:pPr>
        <w:pStyle w:val="Heading1"/>
      </w:pPr>
      <w:r>
        <w:t>Bridge Scour Analysis:B-002-0-23_10 Year_layer 3_D50 = 0.2187</w:t>
      </w:r>
    </w:p>
    <w:p w14:paraId="0AE21B53" w14:textId="77777777" w:rsidR="00B37CDA" w:rsidRDefault="00AF25C2">
      <w:r>
        <w:t>Notes:</w:t>
      </w:r>
    </w:p>
    <w:p w14:paraId="1F3EE48B" w14:textId="77777777" w:rsidR="00B37CDA" w:rsidRDefault="00AF25C2">
      <w:pPr>
        <w:pStyle w:val="Heading2"/>
      </w:pPr>
      <w:r>
        <w:t>Scenario: Scour Scenario</w:t>
      </w:r>
    </w:p>
    <w:p w14:paraId="4AD27479" w14:textId="77777777" w:rsidR="00B37CDA" w:rsidRDefault="00AF25C2">
      <w:pPr>
        <w:pStyle w:val="Heading3"/>
      </w:pPr>
      <w:r>
        <w:t>Local Scour at Abutments Summary</w:t>
      </w:r>
    </w:p>
    <w:p w14:paraId="06CB26D8" w14:textId="77777777" w:rsidR="00B37CDA" w:rsidRDefault="00AF25C2">
      <w:pPr>
        <w:pStyle w:val="Heading4"/>
      </w:pPr>
      <w:r>
        <w:t>Left Abutment</w:t>
      </w:r>
    </w:p>
    <w:p w14:paraId="3A9DDAA0" w14:textId="77777777" w:rsidR="00B37CDA" w:rsidRDefault="00AF25C2">
      <w:r>
        <w:t>Abutment Scour Method:  NCHRP Method</w:t>
      </w:r>
    </w:p>
    <w:p w14:paraId="54D901C4" w14:textId="77777777" w:rsidR="00B37CDA" w:rsidRDefault="00AF25C2">
      <w:r>
        <w:t xml:space="preserve">Abutment Scour Depth </w:t>
      </w:r>
      <w:r>
        <w:t>5.08 ft</w:t>
      </w:r>
    </w:p>
    <w:p w14:paraId="2425ADA6" w14:textId="77777777" w:rsidR="00B37CDA" w:rsidRDefault="00AF25C2">
      <w:r>
        <w:t>Total Scour at Abutment 5.08 ft</w:t>
      </w:r>
    </w:p>
    <w:p w14:paraId="54836CEE" w14:textId="77777777" w:rsidR="00B37CDA" w:rsidRDefault="00AF25C2">
      <w:r>
        <w:t>Total Scour Elevation at Abutment 1034.09 ft</w:t>
      </w:r>
    </w:p>
    <w:p w14:paraId="50F6C612" w14:textId="77777777" w:rsidR="00B37CDA" w:rsidRDefault="00AF25C2">
      <w:pPr>
        <w:pStyle w:val="Heading3"/>
      </w:pPr>
      <w:r>
        <w:t>Left Abutment Details</w:t>
      </w:r>
    </w:p>
    <w:p w14:paraId="261971B0" w14:textId="77777777" w:rsidR="00B37CDA" w:rsidRDefault="00AF25C2">
      <w:pPr>
        <w:pStyle w:val="Heading4"/>
      </w:pPr>
      <w:r>
        <w:t>Abutment Scour</w:t>
      </w:r>
    </w:p>
    <w:p w14:paraId="392B3BEA" w14:textId="77777777" w:rsidR="00B37CDA" w:rsidRDefault="00AF25C2">
      <w:r>
        <w:t>Computation Type: NCHRP</w:t>
      </w:r>
    </w:p>
    <w:p w14:paraId="4AA644B7" w14:textId="77777777" w:rsidR="00B37CDA" w:rsidRDefault="00AF25C2">
      <w:r>
        <w:t>Input Parameters</w:t>
      </w:r>
    </w:p>
    <w:p w14:paraId="67A70FF9" w14:textId="77777777" w:rsidR="00B37CDA" w:rsidRDefault="00AF25C2">
      <w:pPr>
        <w:pStyle w:val="Heading5"/>
      </w:pPr>
      <w:r>
        <w:lastRenderedPageBreak/>
        <w:t>NCHRP Method</w:t>
      </w:r>
    </w:p>
    <w:p w14:paraId="0F1CA817" w14:textId="77777777" w:rsidR="00B37CDA" w:rsidRDefault="00AF25C2">
      <w:r>
        <w:t>Abutment Type: Vertical-wall abutment</w:t>
      </w:r>
    </w:p>
    <w:p w14:paraId="59692BA8" w14:textId="77777777" w:rsidR="00B37CDA" w:rsidRDefault="00AF25C2">
      <w:r>
        <w:t xml:space="preserve">Angle of Embankment to Flow: 90.00 </w:t>
      </w:r>
      <w:r>
        <w:t>Degrees</w:t>
      </w:r>
    </w:p>
    <w:p w14:paraId="32BCB9CD" w14:textId="77777777" w:rsidR="00B37CDA" w:rsidRDefault="00AF25C2">
      <w:r>
        <w:t>Centerline Length of Embankment: 3.75 ft</w:t>
      </w:r>
    </w:p>
    <w:p w14:paraId="0D30CB49" w14:textId="77777777" w:rsidR="00B37CDA" w:rsidRDefault="00AF25C2">
      <w:r>
        <w:t>Projected Length of Embankment: 3.75 ft</w:t>
      </w:r>
    </w:p>
    <w:p w14:paraId="23F372E2" w14:textId="77777777" w:rsidR="00B37CDA" w:rsidRDefault="00AF25C2">
      <w:r>
        <w:t>Width of Flood Plain: 168.82 ft</w:t>
      </w:r>
    </w:p>
    <w:p w14:paraId="4D8B06E4" w14:textId="77777777" w:rsidR="00B37CDA" w:rsidRDefault="00AF25C2">
      <w:r>
        <w:t>Unit Discharge, Upstream in Main Channel (q1): 5.39 cfs</w:t>
      </w:r>
    </w:p>
    <w:p w14:paraId="69943AE8" w14:textId="77777777" w:rsidR="00B37CDA" w:rsidRDefault="00AF25C2">
      <w:r>
        <w:t>Unit Discharge in the Constricted Area (q2): 5.88 cfs/ft</w:t>
      </w:r>
    </w:p>
    <w:p w14:paraId="76A4CD90" w14:textId="77777777" w:rsidR="00B37CDA" w:rsidRDefault="00AF25C2">
      <w:r>
        <w:t>D50: 0.218700 mm</w:t>
      </w:r>
    </w:p>
    <w:p w14:paraId="2B6F141C" w14:textId="77777777" w:rsidR="00B37CDA" w:rsidRDefault="00AF25C2">
      <w:r>
        <w:t>Upstream Flow Depth: 2.27 ft</w:t>
      </w:r>
    </w:p>
    <w:p w14:paraId="5F634751" w14:textId="77777777" w:rsidR="00B37CDA" w:rsidRDefault="00AF25C2">
      <w:r>
        <w:t>Flow Depth Prior to Scour: 1.10 ft</w:t>
      </w:r>
    </w:p>
    <w:p w14:paraId="7EB3E3C3" w14:textId="77777777" w:rsidR="00B37CDA" w:rsidRDefault="00AF25C2">
      <w:pPr>
        <w:pStyle w:val="Heading5"/>
      </w:pPr>
      <w:r>
        <w:t>Result Parameters</w:t>
      </w:r>
    </w:p>
    <w:p w14:paraId="56359AE9" w14:textId="77777777" w:rsidR="00B37CDA" w:rsidRDefault="00AF25C2">
      <w:r>
        <w:t xml:space="preserve">q2/q1: 1.09 </w:t>
      </w:r>
    </w:p>
    <w:p w14:paraId="6184CC36" w14:textId="77777777" w:rsidR="00B37CDA" w:rsidRDefault="00AF25C2">
      <w:r>
        <w:t>Average Velocity Upstream: 2.37 ft/s</w:t>
      </w:r>
    </w:p>
    <w:p w14:paraId="3E9B1F37" w14:textId="77777777" w:rsidR="00B37CDA" w:rsidRDefault="00AF25C2">
      <w:r>
        <w:t>Critical Velocity above which Bed Materal of Size D and Smaller will be Transported: 1.15 ft/s</w:t>
      </w:r>
    </w:p>
    <w:p w14:paraId="60095486" w14:textId="77777777" w:rsidR="00B37CDA" w:rsidRDefault="00AF25C2">
      <w:r>
        <w:t>Scour Condition: Live Bed</w:t>
      </w:r>
    </w:p>
    <w:p w14:paraId="60FC86D3" w14:textId="77777777" w:rsidR="00B37CDA" w:rsidRDefault="00AF25C2">
      <w:r>
        <w:t xml:space="preserve">Embankment Length/Floodplain Width Ratio: 0.02 </w:t>
      </w:r>
    </w:p>
    <w:p w14:paraId="52CD26F1" w14:textId="77777777" w:rsidR="00B37CDA" w:rsidRDefault="00AF25C2">
      <w:r>
        <w:t>Scour Condition: b (overbank)</w:t>
      </w:r>
    </w:p>
    <w:p w14:paraId="235BC0AC" w14:textId="77777777" w:rsidR="00B37CDA" w:rsidRDefault="00AF25C2">
      <w:r>
        <w:t xml:space="preserve">Amplification Factor: 2.53 </w:t>
      </w:r>
    </w:p>
    <w:p w14:paraId="11FB4727" w14:textId="77777777" w:rsidR="00B37CDA" w:rsidRDefault="00AF25C2">
      <w:r>
        <w:t>Flow Depth including Contraction Scour: 2.45 ft</w:t>
      </w:r>
    </w:p>
    <w:p w14:paraId="6FE54D46" w14:textId="77777777" w:rsidR="00B37CDA" w:rsidRDefault="00AF25C2">
      <w:r>
        <w:t>Maximum Flow Depth including Abutment Scour: 6.18 ft</w:t>
      </w:r>
    </w:p>
    <w:p w14:paraId="4AD279C7" w14:textId="77777777" w:rsidR="00B37CDA" w:rsidRDefault="00AF25C2">
      <w:r>
        <w:t>Scour Hole Depth from NCHRP Method: 5.08 ft</w:t>
      </w:r>
    </w:p>
    <w:p w14:paraId="0796B12C" w14:textId="77777777" w:rsidR="00B37CDA" w:rsidRDefault="00AF25C2">
      <w:pPr>
        <w:pStyle w:val="Heading2"/>
      </w:pPr>
      <w:r>
        <w:lastRenderedPageBreak/>
        <w:t>Scour Summary Table</w:t>
      </w:r>
    </w:p>
    <w:p w14:paraId="3B178B59" w14:textId="77777777" w:rsidR="00B37CDA" w:rsidRDefault="00AF25C2">
      <w:pPr>
        <w:pStyle w:val="Heading3"/>
      </w:pPr>
      <w:r>
        <w:t>Long Term Degradation</w:t>
      </w:r>
    </w:p>
    <w:p w14:paraId="1149AF2D" w14:textId="77777777" w:rsidR="00B37CDA" w:rsidRDefault="00AF25C2">
      <w:pPr>
        <w:pStyle w:val="Heading3"/>
      </w:pPr>
      <w:r>
        <w:t>Contraction Scour</w:t>
      </w:r>
    </w:p>
    <w:p w14:paraId="52D1FCA8" w14:textId="77777777" w:rsidR="00B37CDA" w:rsidRDefault="00AF25C2">
      <w:pPr>
        <w:pStyle w:val="Heading3"/>
      </w:pPr>
      <w:r>
        <w:t>Local Scour at Piers</w:t>
      </w:r>
    </w:p>
    <w:p w14:paraId="5CD6926B" w14:textId="77777777" w:rsidR="00B37CDA" w:rsidRDefault="00AF25C2">
      <w:pPr>
        <w:pStyle w:val="Heading3"/>
      </w:pPr>
      <w:r>
        <w:t>Local Scour at Abutments</w:t>
      </w:r>
    </w:p>
    <w:tbl>
      <w:tblPr>
        <w:tblStyle w:val="LightShading-Accent1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B37CDA" w14:paraId="240FDFC2" w14:textId="77777777" w:rsidTr="00B37C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2EBC0776" w14:textId="77777777" w:rsidR="00B37CDA" w:rsidRDefault="00AF25C2">
            <w:r>
              <w:t>Parameter</w:t>
            </w:r>
          </w:p>
        </w:tc>
        <w:tc>
          <w:tcPr>
            <w:tcW w:w="2160" w:type="dxa"/>
          </w:tcPr>
          <w:p w14:paraId="7E77059E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Value</w:t>
            </w:r>
          </w:p>
        </w:tc>
        <w:tc>
          <w:tcPr>
            <w:tcW w:w="2160" w:type="dxa"/>
          </w:tcPr>
          <w:p w14:paraId="371F70BD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Units</w:t>
            </w:r>
          </w:p>
        </w:tc>
        <w:tc>
          <w:tcPr>
            <w:tcW w:w="2160" w:type="dxa"/>
          </w:tcPr>
          <w:p w14:paraId="4C34E3B1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</w:t>
            </w:r>
          </w:p>
        </w:tc>
      </w:tr>
      <w:tr w:rsidR="00B37CDA" w14:paraId="466C9F93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1007E2E1" w14:textId="77777777" w:rsidR="00B37CDA" w:rsidRDefault="00AF25C2">
            <w:r>
              <w:t>Left Abutment</w:t>
            </w:r>
          </w:p>
        </w:tc>
        <w:tc>
          <w:tcPr>
            <w:tcW w:w="2160" w:type="dxa"/>
          </w:tcPr>
          <w:p w14:paraId="19979D92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0" w:type="dxa"/>
          </w:tcPr>
          <w:p w14:paraId="6884969F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0" w:type="dxa"/>
          </w:tcPr>
          <w:p w14:paraId="41932E86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37CDA" w14:paraId="45CAB04F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50329C86" w14:textId="77777777" w:rsidR="00B37CDA" w:rsidRDefault="00AF25C2">
            <w:r>
              <w:t xml:space="preserve">  Abutment Scour Depth</w:t>
            </w:r>
          </w:p>
        </w:tc>
        <w:tc>
          <w:tcPr>
            <w:tcW w:w="2160" w:type="dxa"/>
          </w:tcPr>
          <w:p w14:paraId="40AB9D84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5.08</w:t>
            </w:r>
          </w:p>
        </w:tc>
        <w:tc>
          <w:tcPr>
            <w:tcW w:w="2160" w:type="dxa"/>
          </w:tcPr>
          <w:p w14:paraId="12C6ACD1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6AE09BED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NCHRP Method: Scour Condition B</w:t>
            </w:r>
          </w:p>
        </w:tc>
      </w:tr>
      <w:tr w:rsidR="00B37CDA" w14:paraId="061811FC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0BDA9F0B" w14:textId="77777777" w:rsidR="00B37CDA" w:rsidRDefault="00AF25C2">
            <w:r>
              <w:t xml:space="preserve">  Max Flow Depth including Abutment Scour</w:t>
            </w:r>
          </w:p>
        </w:tc>
        <w:tc>
          <w:tcPr>
            <w:tcW w:w="2160" w:type="dxa"/>
          </w:tcPr>
          <w:p w14:paraId="5D142264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6.18</w:t>
            </w:r>
          </w:p>
        </w:tc>
        <w:tc>
          <w:tcPr>
            <w:tcW w:w="2160" w:type="dxa"/>
          </w:tcPr>
          <w:p w14:paraId="68783569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66A5EA3D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37CDA" w14:paraId="0172AE8E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6476B2A2" w14:textId="77777777" w:rsidR="00B37CDA" w:rsidRDefault="00AF25C2">
            <w:r>
              <w:t xml:space="preserve">  Total Scour at Abutment</w:t>
            </w:r>
          </w:p>
        </w:tc>
        <w:tc>
          <w:tcPr>
            <w:tcW w:w="2160" w:type="dxa"/>
          </w:tcPr>
          <w:p w14:paraId="38AFD2A2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5.08</w:t>
            </w:r>
          </w:p>
        </w:tc>
        <w:tc>
          <w:tcPr>
            <w:tcW w:w="2160" w:type="dxa"/>
          </w:tcPr>
          <w:p w14:paraId="4C306C43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78B63741" w14:textId="77777777" w:rsidR="00B37CDA" w:rsidRDefault="00B37C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37CDA" w14:paraId="1118E93B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279F2D78" w14:textId="77777777" w:rsidR="00B37CDA" w:rsidRDefault="00AF25C2">
            <w:r>
              <w:t xml:space="preserve">  Local Streambed Elevation at Abutment</w:t>
            </w:r>
          </w:p>
        </w:tc>
        <w:tc>
          <w:tcPr>
            <w:tcW w:w="2160" w:type="dxa"/>
          </w:tcPr>
          <w:p w14:paraId="20A00AB2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1042.33</w:t>
            </w:r>
          </w:p>
        </w:tc>
        <w:tc>
          <w:tcPr>
            <w:tcW w:w="2160" w:type="dxa"/>
          </w:tcPr>
          <w:p w14:paraId="36C71330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0E37E355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prior to any scour</w:t>
            </w:r>
          </w:p>
        </w:tc>
      </w:tr>
      <w:tr w:rsidR="00B37CDA" w14:paraId="682780E9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03B83C80" w14:textId="77777777" w:rsidR="00B37CDA" w:rsidRDefault="00AF25C2">
            <w:r>
              <w:t xml:space="preserve">  Total Scour Elevation at Abutment</w:t>
            </w:r>
          </w:p>
        </w:tc>
        <w:tc>
          <w:tcPr>
            <w:tcW w:w="2160" w:type="dxa"/>
          </w:tcPr>
          <w:p w14:paraId="4DF5B997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1034.09</w:t>
            </w:r>
          </w:p>
        </w:tc>
        <w:tc>
          <w:tcPr>
            <w:tcW w:w="2160" w:type="dxa"/>
          </w:tcPr>
          <w:p w14:paraId="66DDAD72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6153D537" w14:textId="77777777" w:rsidR="00B37CDA" w:rsidRDefault="00B37C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E8953FE" w14:textId="77777777" w:rsidR="00B37CDA" w:rsidRDefault="00AF25C2">
      <w:r>
        <w:rPr>
          <w:noProof/>
        </w:rPr>
        <w:drawing>
          <wp:inline distT="0" distB="0" distL="0" distR="0" wp14:anchorId="0CC2743F" wp14:editId="1AF25E65">
            <wp:extent cx="5486400" cy="39319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.bmp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681FF4" w14:textId="77777777" w:rsidR="00B37CDA" w:rsidRDefault="00AF25C2">
      <w:r>
        <w:rPr>
          <w:noProof/>
        </w:rPr>
        <w:lastRenderedPageBreak/>
        <w:drawing>
          <wp:inline distT="0" distB="0" distL="0" distR="0" wp14:anchorId="5F1C036F" wp14:editId="50BCA2BF">
            <wp:extent cx="5486400" cy="393192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E7D9B" w14:textId="77777777" w:rsidR="00B37CDA" w:rsidRDefault="00AF25C2">
      <w:pPr>
        <w:pStyle w:val="Heading1"/>
      </w:pPr>
      <w:r>
        <w:t xml:space="preserve">Bridge Scour </w:t>
      </w:r>
      <w:r>
        <w:t>Analysis:B-002-0-23_10 Year_layer 4_D50 = 1.2358</w:t>
      </w:r>
    </w:p>
    <w:p w14:paraId="09454C00" w14:textId="77777777" w:rsidR="00B37CDA" w:rsidRDefault="00AF25C2">
      <w:r>
        <w:t>Notes:</w:t>
      </w:r>
    </w:p>
    <w:p w14:paraId="42814151" w14:textId="77777777" w:rsidR="00B37CDA" w:rsidRDefault="00AF25C2">
      <w:pPr>
        <w:pStyle w:val="Heading2"/>
      </w:pPr>
      <w:r>
        <w:t>Scenario: Scour Scenario</w:t>
      </w:r>
    </w:p>
    <w:p w14:paraId="73B3856F" w14:textId="77777777" w:rsidR="00B37CDA" w:rsidRDefault="00AF25C2">
      <w:pPr>
        <w:pStyle w:val="Heading3"/>
      </w:pPr>
      <w:r>
        <w:t>Local Scour at Abutments Summary</w:t>
      </w:r>
    </w:p>
    <w:p w14:paraId="4912D854" w14:textId="77777777" w:rsidR="00B37CDA" w:rsidRDefault="00AF25C2">
      <w:pPr>
        <w:pStyle w:val="Heading4"/>
      </w:pPr>
      <w:r>
        <w:t>Left Abutment</w:t>
      </w:r>
    </w:p>
    <w:p w14:paraId="7301E2A8" w14:textId="77777777" w:rsidR="00B37CDA" w:rsidRDefault="00AF25C2">
      <w:r>
        <w:t>Abutment Scour Method:  NCHRP Method</w:t>
      </w:r>
    </w:p>
    <w:p w14:paraId="2A614690" w14:textId="77777777" w:rsidR="00B37CDA" w:rsidRDefault="00AF25C2">
      <w:r>
        <w:t>Abutment Scour Depth 5.08 ft</w:t>
      </w:r>
    </w:p>
    <w:p w14:paraId="70DCBBC8" w14:textId="77777777" w:rsidR="00B37CDA" w:rsidRDefault="00AF25C2">
      <w:r>
        <w:t>Total Scour at Abutment 5.08 ft</w:t>
      </w:r>
    </w:p>
    <w:p w14:paraId="5F1CCDB5" w14:textId="77777777" w:rsidR="00B37CDA" w:rsidRDefault="00AF25C2">
      <w:r>
        <w:t xml:space="preserve">Total Scour Elevation at </w:t>
      </w:r>
      <w:r>
        <w:t>Abutment 1034.09 ft</w:t>
      </w:r>
    </w:p>
    <w:p w14:paraId="6F0C81E0" w14:textId="77777777" w:rsidR="00B37CDA" w:rsidRDefault="00AF25C2">
      <w:pPr>
        <w:pStyle w:val="Heading3"/>
      </w:pPr>
      <w:r>
        <w:t>Left Abutment Details</w:t>
      </w:r>
    </w:p>
    <w:p w14:paraId="4DDF6882" w14:textId="77777777" w:rsidR="00B37CDA" w:rsidRDefault="00AF25C2">
      <w:pPr>
        <w:pStyle w:val="Heading4"/>
      </w:pPr>
      <w:r>
        <w:t>Abutment Scour</w:t>
      </w:r>
    </w:p>
    <w:p w14:paraId="0EB92011" w14:textId="77777777" w:rsidR="00B37CDA" w:rsidRDefault="00AF25C2">
      <w:r>
        <w:t>Computation Type: NCHRP</w:t>
      </w:r>
    </w:p>
    <w:p w14:paraId="6F0FE1AC" w14:textId="77777777" w:rsidR="00B37CDA" w:rsidRDefault="00AF25C2">
      <w:r>
        <w:t>Input Parameters</w:t>
      </w:r>
    </w:p>
    <w:p w14:paraId="4F5177D9" w14:textId="77777777" w:rsidR="00B37CDA" w:rsidRDefault="00AF25C2">
      <w:pPr>
        <w:pStyle w:val="Heading5"/>
      </w:pPr>
      <w:r>
        <w:lastRenderedPageBreak/>
        <w:t>NCHRP Method</w:t>
      </w:r>
    </w:p>
    <w:p w14:paraId="036F9D1F" w14:textId="77777777" w:rsidR="00B37CDA" w:rsidRDefault="00AF25C2">
      <w:r>
        <w:t>Abutment Type: Vertical-wall abutment</w:t>
      </w:r>
    </w:p>
    <w:p w14:paraId="6BEB6734" w14:textId="77777777" w:rsidR="00B37CDA" w:rsidRDefault="00AF25C2">
      <w:r>
        <w:t>Angle of Embankment to Flow: 90.00 Degrees</w:t>
      </w:r>
    </w:p>
    <w:p w14:paraId="40E337E4" w14:textId="77777777" w:rsidR="00B37CDA" w:rsidRDefault="00AF25C2">
      <w:r>
        <w:t>Centerline Length of Embankment: 3.75 ft</w:t>
      </w:r>
    </w:p>
    <w:p w14:paraId="67E4055C" w14:textId="77777777" w:rsidR="00B37CDA" w:rsidRDefault="00AF25C2">
      <w:r>
        <w:t>Projected Length of Embankment: 3.75 ft</w:t>
      </w:r>
    </w:p>
    <w:p w14:paraId="31AE8AF7" w14:textId="77777777" w:rsidR="00B37CDA" w:rsidRDefault="00AF25C2">
      <w:r>
        <w:t>Width of Flood Plain: 168.82 ft</w:t>
      </w:r>
    </w:p>
    <w:p w14:paraId="1015F8D4" w14:textId="77777777" w:rsidR="00B37CDA" w:rsidRDefault="00AF25C2">
      <w:r>
        <w:t>Unit Discharge, Upstream in Main Channel (q1): 5.39 cfs</w:t>
      </w:r>
    </w:p>
    <w:p w14:paraId="35F7A15A" w14:textId="77777777" w:rsidR="00B37CDA" w:rsidRDefault="00AF25C2">
      <w:r>
        <w:t>Unit Discharge in the Constricted Area (q2): 5.88 cfs/ft</w:t>
      </w:r>
    </w:p>
    <w:p w14:paraId="77F5C658" w14:textId="77777777" w:rsidR="00B37CDA" w:rsidRDefault="00AF25C2">
      <w:r>
        <w:t>D50: 1.235800 mm</w:t>
      </w:r>
    </w:p>
    <w:p w14:paraId="2AC71734" w14:textId="77777777" w:rsidR="00B37CDA" w:rsidRDefault="00AF25C2">
      <w:r>
        <w:t>Upstream Flow Depth: 2.27 ft</w:t>
      </w:r>
    </w:p>
    <w:p w14:paraId="32D1FBD6" w14:textId="77777777" w:rsidR="00B37CDA" w:rsidRDefault="00AF25C2">
      <w:r>
        <w:t>Flow Depth Prior to Scour: 1.10 ft</w:t>
      </w:r>
    </w:p>
    <w:p w14:paraId="3CB70155" w14:textId="77777777" w:rsidR="00B37CDA" w:rsidRDefault="00AF25C2">
      <w:pPr>
        <w:pStyle w:val="Heading5"/>
      </w:pPr>
      <w:r>
        <w:t>Result Parameters</w:t>
      </w:r>
    </w:p>
    <w:p w14:paraId="53BAE362" w14:textId="77777777" w:rsidR="00B37CDA" w:rsidRDefault="00AF25C2">
      <w:r>
        <w:t xml:space="preserve">q2/q1: 1.09 </w:t>
      </w:r>
    </w:p>
    <w:p w14:paraId="43B207B5" w14:textId="77777777" w:rsidR="00B37CDA" w:rsidRDefault="00AF25C2">
      <w:r>
        <w:t>Average Velocity Upstream: 2.37 ft/s</w:t>
      </w:r>
    </w:p>
    <w:p w14:paraId="1FDE942E" w14:textId="77777777" w:rsidR="00B37CDA" w:rsidRDefault="00AF25C2">
      <w:r>
        <w:t>Critical Velocity above which Bed Materal of Size D and Smaller will be Transported: 2.04 ft/s</w:t>
      </w:r>
    </w:p>
    <w:p w14:paraId="38E771FE" w14:textId="77777777" w:rsidR="00B37CDA" w:rsidRDefault="00AF25C2">
      <w:r>
        <w:t>Scour Condition: Live Bed</w:t>
      </w:r>
    </w:p>
    <w:p w14:paraId="220CE97A" w14:textId="77777777" w:rsidR="00B37CDA" w:rsidRDefault="00AF25C2">
      <w:r>
        <w:t xml:space="preserve">Embankment Length/Floodplain Width Ratio: 0.02 </w:t>
      </w:r>
    </w:p>
    <w:p w14:paraId="6465BCBE" w14:textId="77777777" w:rsidR="00B37CDA" w:rsidRDefault="00AF25C2">
      <w:r>
        <w:t>Scour Condition: b (overbank)</w:t>
      </w:r>
    </w:p>
    <w:p w14:paraId="2E06B38B" w14:textId="77777777" w:rsidR="00B37CDA" w:rsidRDefault="00AF25C2">
      <w:r>
        <w:t xml:space="preserve">Amplification Factor: 2.53 </w:t>
      </w:r>
    </w:p>
    <w:p w14:paraId="5222B243" w14:textId="77777777" w:rsidR="00B37CDA" w:rsidRDefault="00AF25C2">
      <w:r>
        <w:t>Flow Depth including Contraction Scour: 2.45 ft</w:t>
      </w:r>
    </w:p>
    <w:p w14:paraId="181D9B38" w14:textId="77777777" w:rsidR="00B37CDA" w:rsidRDefault="00AF25C2">
      <w:r>
        <w:t>Maximum Flow Depth including Abutment Scour: 6.18 ft</w:t>
      </w:r>
    </w:p>
    <w:p w14:paraId="42D875E1" w14:textId="77777777" w:rsidR="00B37CDA" w:rsidRDefault="00AF25C2">
      <w:r>
        <w:t>Scour Hole Depth from NCHRP Method: 5.08 ft</w:t>
      </w:r>
    </w:p>
    <w:p w14:paraId="052F1DF8" w14:textId="77777777" w:rsidR="00B37CDA" w:rsidRDefault="00AF25C2">
      <w:pPr>
        <w:pStyle w:val="Heading2"/>
      </w:pPr>
      <w:r>
        <w:lastRenderedPageBreak/>
        <w:t>Scour Summary Table</w:t>
      </w:r>
    </w:p>
    <w:p w14:paraId="7B9D75C7" w14:textId="77777777" w:rsidR="00B37CDA" w:rsidRDefault="00AF25C2">
      <w:pPr>
        <w:pStyle w:val="Heading3"/>
      </w:pPr>
      <w:r>
        <w:t>Long Term Degradation</w:t>
      </w:r>
    </w:p>
    <w:p w14:paraId="62BC4675" w14:textId="77777777" w:rsidR="00B37CDA" w:rsidRDefault="00AF25C2">
      <w:pPr>
        <w:pStyle w:val="Heading3"/>
      </w:pPr>
      <w:r>
        <w:t>Contraction Scour</w:t>
      </w:r>
    </w:p>
    <w:p w14:paraId="6BE7D762" w14:textId="77777777" w:rsidR="00B37CDA" w:rsidRDefault="00AF25C2">
      <w:pPr>
        <w:pStyle w:val="Heading3"/>
      </w:pPr>
      <w:r>
        <w:t>Local Scour at Piers</w:t>
      </w:r>
    </w:p>
    <w:p w14:paraId="383EC57C" w14:textId="77777777" w:rsidR="00B37CDA" w:rsidRDefault="00AF25C2">
      <w:pPr>
        <w:pStyle w:val="Heading3"/>
      </w:pPr>
      <w:r>
        <w:t>Local Scour at Abutments</w:t>
      </w:r>
    </w:p>
    <w:tbl>
      <w:tblPr>
        <w:tblStyle w:val="LightShading-Accent1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B37CDA" w14:paraId="1E146F5C" w14:textId="77777777" w:rsidTr="00B37C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5B2AFBB0" w14:textId="77777777" w:rsidR="00B37CDA" w:rsidRDefault="00AF25C2">
            <w:r>
              <w:t>Parameter</w:t>
            </w:r>
          </w:p>
        </w:tc>
        <w:tc>
          <w:tcPr>
            <w:tcW w:w="2160" w:type="dxa"/>
          </w:tcPr>
          <w:p w14:paraId="1B068062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Value</w:t>
            </w:r>
          </w:p>
        </w:tc>
        <w:tc>
          <w:tcPr>
            <w:tcW w:w="2160" w:type="dxa"/>
          </w:tcPr>
          <w:p w14:paraId="6377E33A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Units</w:t>
            </w:r>
          </w:p>
        </w:tc>
        <w:tc>
          <w:tcPr>
            <w:tcW w:w="2160" w:type="dxa"/>
          </w:tcPr>
          <w:p w14:paraId="095507AF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</w:t>
            </w:r>
          </w:p>
        </w:tc>
      </w:tr>
      <w:tr w:rsidR="00B37CDA" w14:paraId="55F853F7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1100EB66" w14:textId="77777777" w:rsidR="00B37CDA" w:rsidRDefault="00AF25C2">
            <w:r>
              <w:t>Left Abutment</w:t>
            </w:r>
          </w:p>
        </w:tc>
        <w:tc>
          <w:tcPr>
            <w:tcW w:w="2160" w:type="dxa"/>
          </w:tcPr>
          <w:p w14:paraId="6B536CC3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0" w:type="dxa"/>
          </w:tcPr>
          <w:p w14:paraId="7A806454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0" w:type="dxa"/>
          </w:tcPr>
          <w:p w14:paraId="2A95F582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37CDA" w14:paraId="38D6CD5D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32BA1F78" w14:textId="77777777" w:rsidR="00B37CDA" w:rsidRDefault="00AF25C2">
            <w:r>
              <w:t xml:space="preserve">  Abutment Scour Depth</w:t>
            </w:r>
          </w:p>
        </w:tc>
        <w:tc>
          <w:tcPr>
            <w:tcW w:w="2160" w:type="dxa"/>
          </w:tcPr>
          <w:p w14:paraId="29561849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5.08</w:t>
            </w:r>
          </w:p>
        </w:tc>
        <w:tc>
          <w:tcPr>
            <w:tcW w:w="2160" w:type="dxa"/>
          </w:tcPr>
          <w:p w14:paraId="66EE6C41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63BBDB3E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NCHRP Method: Scour Condition B</w:t>
            </w:r>
          </w:p>
        </w:tc>
      </w:tr>
      <w:tr w:rsidR="00B37CDA" w14:paraId="50AAFEA3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23913B95" w14:textId="77777777" w:rsidR="00B37CDA" w:rsidRDefault="00AF25C2">
            <w:r>
              <w:t xml:space="preserve">  Max Flow Depth including Abutment Scour</w:t>
            </w:r>
          </w:p>
        </w:tc>
        <w:tc>
          <w:tcPr>
            <w:tcW w:w="2160" w:type="dxa"/>
          </w:tcPr>
          <w:p w14:paraId="15A791F5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6.18</w:t>
            </w:r>
          </w:p>
        </w:tc>
        <w:tc>
          <w:tcPr>
            <w:tcW w:w="2160" w:type="dxa"/>
          </w:tcPr>
          <w:p w14:paraId="58971AC6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37EB15AA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37CDA" w14:paraId="15C5C831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4AF791ED" w14:textId="77777777" w:rsidR="00B37CDA" w:rsidRDefault="00AF25C2">
            <w:r>
              <w:t xml:space="preserve">  Total Scour at Abutment</w:t>
            </w:r>
          </w:p>
        </w:tc>
        <w:tc>
          <w:tcPr>
            <w:tcW w:w="2160" w:type="dxa"/>
          </w:tcPr>
          <w:p w14:paraId="16A5FB5B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5.08</w:t>
            </w:r>
          </w:p>
        </w:tc>
        <w:tc>
          <w:tcPr>
            <w:tcW w:w="2160" w:type="dxa"/>
          </w:tcPr>
          <w:p w14:paraId="78A885C2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74204A0D" w14:textId="77777777" w:rsidR="00B37CDA" w:rsidRDefault="00B37C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37CDA" w14:paraId="26AE89B1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5F9DAFD4" w14:textId="77777777" w:rsidR="00B37CDA" w:rsidRDefault="00AF25C2">
            <w:r>
              <w:t xml:space="preserve">  Local Streambed Elevation at Abutment</w:t>
            </w:r>
          </w:p>
        </w:tc>
        <w:tc>
          <w:tcPr>
            <w:tcW w:w="2160" w:type="dxa"/>
          </w:tcPr>
          <w:p w14:paraId="3F6F426A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1042.33</w:t>
            </w:r>
          </w:p>
        </w:tc>
        <w:tc>
          <w:tcPr>
            <w:tcW w:w="2160" w:type="dxa"/>
          </w:tcPr>
          <w:p w14:paraId="2A53B3A7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681FCAA8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prior to any scour</w:t>
            </w:r>
          </w:p>
        </w:tc>
      </w:tr>
      <w:tr w:rsidR="00B37CDA" w14:paraId="075F487B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10E50C0B" w14:textId="77777777" w:rsidR="00B37CDA" w:rsidRDefault="00AF25C2">
            <w:r>
              <w:t xml:space="preserve">  Total Scour Elevation at Abutment</w:t>
            </w:r>
          </w:p>
        </w:tc>
        <w:tc>
          <w:tcPr>
            <w:tcW w:w="2160" w:type="dxa"/>
          </w:tcPr>
          <w:p w14:paraId="3E0BB313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1034.09</w:t>
            </w:r>
          </w:p>
        </w:tc>
        <w:tc>
          <w:tcPr>
            <w:tcW w:w="2160" w:type="dxa"/>
          </w:tcPr>
          <w:p w14:paraId="61E1B8C4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2B7A2161" w14:textId="77777777" w:rsidR="00B37CDA" w:rsidRDefault="00B37C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D6C39AC" w14:textId="77777777" w:rsidR="00B37CDA" w:rsidRDefault="00AF25C2">
      <w:r>
        <w:rPr>
          <w:noProof/>
        </w:rPr>
        <w:drawing>
          <wp:inline distT="0" distB="0" distL="0" distR="0" wp14:anchorId="6FBC6907" wp14:editId="2A16241C">
            <wp:extent cx="5486400" cy="393192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.bmp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ED7504" w14:textId="77777777" w:rsidR="00B37CDA" w:rsidRDefault="00AF25C2">
      <w:r>
        <w:rPr>
          <w:noProof/>
        </w:rPr>
        <w:lastRenderedPageBreak/>
        <w:drawing>
          <wp:inline distT="0" distB="0" distL="0" distR="0" wp14:anchorId="2E7415AC" wp14:editId="3670369C">
            <wp:extent cx="5486400" cy="393192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AF0C46" w14:textId="77777777" w:rsidR="00B37CDA" w:rsidRDefault="00AF25C2">
      <w:pPr>
        <w:pStyle w:val="Heading1"/>
      </w:pPr>
      <w:r>
        <w:t>Bridge Scour Analysis:B-001-0-23_10 Year_Layer 1_Critical Shear Stress = 0.1009</w:t>
      </w:r>
    </w:p>
    <w:p w14:paraId="4976899C" w14:textId="77777777" w:rsidR="00B37CDA" w:rsidRDefault="00AF25C2">
      <w:r>
        <w:t>Notes:</w:t>
      </w:r>
    </w:p>
    <w:p w14:paraId="6389F7A4" w14:textId="77777777" w:rsidR="00B37CDA" w:rsidRDefault="00AF25C2">
      <w:pPr>
        <w:pStyle w:val="Heading2"/>
      </w:pPr>
      <w:r>
        <w:t>Scenario: Scour Scenario</w:t>
      </w:r>
    </w:p>
    <w:p w14:paraId="3EEE43D7" w14:textId="77777777" w:rsidR="00B37CDA" w:rsidRDefault="00AF25C2">
      <w:pPr>
        <w:pStyle w:val="Heading3"/>
      </w:pPr>
      <w:r>
        <w:t>Local Scour at Abutments Summary</w:t>
      </w:r>
    </w:p>
    <w:p w14:paraId="55AD7335" w14:textId="77777777" w:rsidR="00B37CDA" w:rsidRDefault="00AF25C2">
      <w:pPr>
        <w:pStyle w:val="Heading4"/>
      </w:pPr>
      <w:r>
        <w:t>Right Abutment</w:t>
      </w:r>
    </w:p>
    <w:p w14:paraId="7A29ABDD" w14:textId="77777777" w:rsidR="00B37CDA" w:rsidRDefault="00AF25C2">
      <w:r>
        <w:t>Abutment Scour Method:  NCHRP Method</w:t>
      </w:r>
    </w:p>
    <w:p w14:paraId="2BB347E7" w14:textId="77777777" w:rsidR="00B37CDA" w:rsidRDefault="00AF25C2">
      <w:r>
        <w:t>Abutment Scour Depth 10.62 ft</w:t>
      </w:r>
    </w:p>
    <w:p w14:paraId="17DA4442" w14:textId="77777777" w:rsidR="00B37CDA" w:rsidRDefault="00AF25C2">
      <w:r>
        <w:t>Total Scour at Abutment 10.62 ft</w:t>
      </w:r>
    </w:p>
    <w:p w14:paraId="2B795B90" w14:textId="77777777" w:rsidR="00B37CDA" w:rsidRDefault="00AF25C2">
      <w:r>
        <w:t>Total Scour Elevation at Abutment 1023.74 ft</w:t>
      </w:r>
    </w:p>
    <w:p w14:paraId="69BA7701" w14:textId="77777777" w:rsidR="00B37CDA" w:rsidRDefault="00AF25C2">
      <w:pPr>
        <w:pStyle w:val="Heading3"/>
      </w:pPr>
      <w:r>
        <w:t>Right Abutment Details</w:t>
      </w:r>
    </w:p>
    <w:p w14:paraId="31745D72" w14:textId="77777777" w:rsidR="00B37CDA" w:rsidRDefault="00AF25C2">
      <w:pPr>
        <w:pStyle w:val="Heading4"/>
      </w:pPr>
      <w:r>
        <w:t>Abutment Scour</w:t>
      </w:r>
    </w:p>
    <w:p w14:paraId="5831B076" w14:textId="77777777" w:rsidR="00B37CDA" w:rsidRDefault="00AF25C2">
      <w:r>
        <w:t>Computation Type: NCHRP</w:t>
      </w:r>
    </w:p>
    <w:p w14:paraId="054B74BD" w14:textId="77777777" w:rsidR="00B37CDA" w:rsidRDefault="00AF25C2">
      <w:r>
        <w:t xml:space="preserve">Input </w:t>
      </w:r>
      <w:r>
        <w:t>Parameters</w:t>
      </w:r>
    </w:p>
    <w:p w14:paraId="3ACA3048" w14:textId="77777777" w:rsidR="00B37CDA" w:rsidRDefault="00AF25C2">
      <w:pPr>
        <w:pStyle w:val="Heading5"/>
      </w:pPr>
      <w:r>
        <w:lastRenderedPageBreak/>
        <w:t>NCHRP Method</w:t>
      </w:r>
    </w:p>
    <w:p w14:paraId="79AB07C7" w14:textId="77777777" w:rsidR="00B37CDA" w:rsidRDefault="00AF25C2">
      <w:r>
        <w:t>Abutment Type: Vertical-wall abutment</w:t>
      </w:r>
    </w:p>
    <w:p w14:paraId="31566464" w14:textId="77777777" w:rsidR="00B37CDA" w:rsidRDefault="00AF25C2">
      <w:r>
        <w:t>Angle of Embankment to Flow: 90.00 Degrees</w:t>
      </w:r>
    </w:p>
    <w:p w14:paraId="5A5616FC" w14:textId="77777777" w:rsidR="00B37CDA" w:rsidRDefault="00AF25C2">
      <w:r>
        <w:t>Centerline Length of Embankment: 3.75 ft</w:t>
      </w:r>
    </w:p>
    <w:p w14:paraId="33BCA667" w14:textId="77777777" w:rsidR="00B37CDA" w:rsidRDefault="00AF25C2">
      <w:r>
        <w:t>Projected Length of Embankment: 3.75 ft</w:t>
      </w:r>
    </w:p>
    <w:p w14:paraId="674883A0" w14:textId="77777777" w:rsidR="00B37CDA" w:rsidRDefault="00AF25C2">
      <w:r>
        <w:t>Width of Flood Plain: 138.05 ft</w:t>
      </w:r>
    </w:p>
    <w:p w14:paraId="63EE7288" w14:textId="77777777" w:rsidR="00B37CDA" w:rsidRDefault="00AF25C2">
      <w:r>
        <w:t xml:space="preserve">Unit Discharge, Upstream in Main </w:t>
      </w:r>
      <w:r>
        <w:t>Channel (q1): 2.20 cfs</w:t>
      </w:r>
    </w:p>
    <w:p w14:paraId="4DACAA57" w14:textId="77777777" w:rsidR="00B37CDA" w:rsidRDefault="00AF25C2">
      <w:r>
        <w:t>Unit Discharge in the Constricted Area (q2): 33.84 cfs/ft</w:t>
      </w:r>
    </w:p>
    <w:p w14:paraId="740FAAC3" w14:textId="77777777" w:rsidR="00B37CDA" w:rsidRDefault="00AF25C2">
      <w:r>
        <w:t>D50: 1.000000 mm</w:t>
      </w:r>
    </w:p>
    <w:p w14:paraId="1816EEE8" w14:textId="77777777" w:rsidR="00B37CDA" w:rsidRDefault="00AF25C2">
      <w:r>
        <w:t>Upstream Flow Depth: 1.32 ft</w:t>
      </w:r>
    </w:p>
    <w:p w14:paraId="42D7FBB2" w14:textId="77777777" w:rsidR="00B37CDA" w:rsidRDefault="00AF25C2">
      <w:r>
        <w:t>User Defined Shear Stress of floodplain</w:t>
      </w:r>
    </w:p>
    <w:p w14:paraId="72DFA517" w14:textId="77777777" w:rsidR="00B37CDA" w:rsidRDefault="00AF25C2">
      <w:r>
        <w:t>Critical Shear Stress of Floodplain Material: 0.1009 lb/ft^3</w:t>
      </w:r>
    </w:p>
    <w:p w14:paraId="08CD63DC" w14:textId="77777777" w:rsidR="00B37CDA" w:rsidRDefault="00AF25C2">
      <w:r>
        <w:t>Unit Weight of Water: 62.40 lb/ft^3</w:t>
      </w:r>
    </w:p>
    <w:p w14:paraId="4A7CB62E" w14:textId="77777777" w:rsidR="00B37CDA" w:rsidRDefault="00AF25C2">
      <w:r>
        <w:t xml:space="preserve">Manning's n: 0.0300 </w:t>
      </w:r>
    </w:p>
    <w:p w14:paraId="2D65D296" w14:textId="77777777" w:rsidR="00B37CDA" w:rsidRDefault="00AF25C2">
      <w:r>
        <w:t>Flow Depth Prior to Scour: 4.96 ft</w:t>
      </w:r>
    </w:p>
    <w:p w14:paraId="364C9019" w14:textId="77777777" w:rsidR="00B37CDA" w:rsidRDefault="00AF25C2">
      <w:pPr>
        <w:pStyle w:val="Heading5"/>
      </w:pPr>
      <w:r>
        <w:t>Result Parameters</w:t>
      </w:r>
    </w:p>
    <w:p w14:paraId="3240CD20" w14:textId="77777777" w:rsidR="00B37CDA" w:rsidRDefault="00AF25C2">
      <w:r>
        <w:t xml:space="preserve">q2/q1: 15.38 </w:t>
      </w:r>
    </w:p>
    <w:p w14:paraId="7B0A0762" w14:textId="77777777" w:rsidR="00B37CDA" w:rsidRDefault="00AF25C2">
      <w:r>
        <w:t>Average Velocity Upstream: 1.67 ft/s</w:t>
      </w:r>
    </w:p>
    <w:p w14:paraId="4ACA34BC" w14:textId="77777777" w:rsidR="00B37CDA" w:rsidRDefault="00AF25C2">
      <w:r>
        <w:t>Critical Velocity above which Bed Materal of Size D and Smaller will be Transported: 1.74 ft/s</w:t>
      </w:r>
    </w:p>
    <w:p w14:paraId="4A55ED22" w14:textId="77777777" w:rsidR="00B37CDA" w:rsidRDefault="00AF25C2">
      <w:r>
        <w:t>Scour Condition: Clear Water</w:t>
      </w:r>
    </w:p>
    <w:p w14:paraId="5D770D36" w14:textId="77777777" w:rsidR="00B37CDA" w:rsidRDefault="00AF25C2">
      <w:r>
        <w:t xml:space="preserve">Embankment Length/Floodplain Width Ratio: 0.03 </w:t>
      </w:r>
    </w:p>
    <w:p w14:paraId="3B42C4FB" w14:textId="77777777" w:rsidR="00B37CDA" w:rsidRDefault="00AF25C2">
      <w:r>
        <w:t>Scour Condition: b (overbank)</w:t>
      </w:r>
    </w:p>
    <w:p w14:paraId="0B8BAE66" w14:textId="77777777" w:rsidR="00B37CDA" w:rsidRDefault="00AF25C2">
      <w:r>
        <w:t xml:space="preserve">Amplification Factor: 1.13 </w:t>
      </w:r>
    </w:p>
    <w:p w14:paraId="08AE3109" w14:textId="77777777" w:rsidR="00B37CDA" w:rsidRDefault="00AF25C2">
      <w:r>
        <w:t>Flow Depth including Contraction Scour: 13.74 ft</w:t>
      </w:r>
    </w:p>
    <w:p w14:paraId="1D9BDFAB" w14:textId="77777777" w:rsidR="00B37CDA" w:rsidRDefault="00AF25C2">
      <w:r>
        <w:t>Maximum Flow Depth including Abutment Scour: 15.58 ft</w:t>
      </w:r>
    </w:p>
    <w:p w14:paraId="7FE05BD7" w14:textId="77777777" w:rsidR="00B37CDA" w:rsidRDefault="00AF25C2">
      <w:r>
        <w:t>Scour Hole Depth from NCHRP Method: 10.62 ft</w:t>
      </w:r>
    </w:p>
    <w:p w14:paraId="5D303433" w14:textId="77777777" w:rsidR="00B37CDA" w:rsidRDefault="00AF25C2">
      <w:pPr>
        <w:pStyle w:val="Heading2"/>
      </w:pPr>
      <w:r>
        <w:lastRenderedPageBreak/>
        <w:t>Scour Summary Table</w:t>
      </w:r>
    </w:p>
    <w:p w14:paraId="1D4F745A" w14:textId="77777777" w:rsidR="00B37CDA" w:rsidRDefault="00AF25C2">
      <w:pPr>
        <w:pStyle w:val="Heading3"/>
      </w:pPr>
      <w:r>
        <w:t>Long Term Degradation</w:t>
      </w:r>
    </w:p>
    <w:p w14:paraId="0C2F62C9" w14:textId="77777777" w:rsidR="00B37CDA" w:rsidRDefault="00AF25C2">
      <w:pPr>
        <w:pStyle w:val="Heading3"/>
      </w:pPr>
      <w:r>
        <w:t>Contraction Scour</w:t>
      </w:r>
    </w:p>
    <w:p w14:paraId="10ED7471" w14:textId="77777777" w:rsidR="00B37CDA" w:rsidRDefault="00AF25C2">
      <w:pPr>
        <w:pStyle w:val="Heading3"/>
      </w:pPr>
      <w:r>
        <w:t>Local Scour at Piers</w:t>
      </w:r>
    </w:p>
    <w:p w14:paraId="0098C81B" w14:textId="77777777" w:rsidR="00B37CDA" w:rsidRDefault="00AF25C2">
      <w:pPr>
        <w:pStyle w:val="Heading3"/>
      </w:pPr>
      <w:r>
        <w:t>Local Scour at Abutments</w:t>
      </w:r>
    </w:p>
    <w:tbl>
      <w:tblPr>
        <w:tblStyle w:val="LightShading-Accent1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B37CDA" w14:paraId="5FF11209" w14:textId="77777777" w:rsidTr="00B37C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00415801" w14:textId="77777777" w:rsidR="00B37CDA" w:rsidRDefault="00AF25C2">
            <w:r>
              <w:t>Parameter</w:t>
            </w:r>
          </w:p>
        </w:tc>
        <w:tc>
          <w:tcPr>
            <w:tcW w:w="2160" w:type="dxa"/>
          </w:tcPr>
          <w:p w14:paraId="65D9C793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Value</w:t>
            </w:r>
          </w:p>
        </w:tc>
        <w:tc>
          <w:tcPr>
            <w:tcW w:w="2160" w:type="dxa"/>
          </w:tcPr>
          <w:p w14:paraId="6ECA33FE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Units</w:t>
            </w:r>
          </w:p>
        </w:tc>
        <w:tc>
          <w:tcPr>
            <w:tcW w:w="2160" w:type="dxa"/>
          </w:tcPr>
          <w:p w14:paraId="5E3986B1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</w:t>
            </w:r>
          </w:p>
        </w:tc>
      </w:tr>
      <w:tr w:rsidR="00B37CDA" w14:paraId="2B261378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3E4DC607" w14:textId="77777777" w:rsidR="00B37CDA" w:rsidRDefault="00AF25C2">
            <w:r>
              <w:t>Right Abutment</w:t>
            </w:r>
          </w:p>
        </w:tc>
        <w:tc>
          <w:tcPr>
            <w:tcW w:w="2160" w:type="dxa"/>
          </w:tcPr>
          <w:p w14:paraId="48B2BD74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0" w:type="dxa"/>
          </w:tcPr>
          <w:p w14:paraId="0C1AECDA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0" w:type="dxa"/>
          </w:tcPr>
          <w:p w14:paraId="7FFD1546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37CDA" w14:paraId="088ADA72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6EC5B1F1" w14:textId="77777777" w:rsidR="00B37CDA" w:rsidRDefault="00AF25C2">
            <w:r>
              <w:t xml:space="preserve">  Abutment Scour Depth</w:t>
            </w:r>
          </w:p>
        </w:tc>
        <w:tc>
          <w:tcPr>
            <w:tcW w:w="2160" w:type="dxa"/>
          </w:tcPr>
          <w:p w14:paraId="3148521A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10.62</w:t>
            </w:r>
          </w:p>
        </w:tc>
        <w:tc>
          <w:tcPr>
            <w:tcW w:w="2160" w:type="dxa"/>
          </w:tcPr>
          <w:p w14:paraId="3E828A7C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31078520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NCHRP Method: Scour Condition B</w:t>
            </w:r>
          </w:p>
        </w:tc>
      </w:tr>
      <w:tr w:rsidR="00B37CDA" w14:paraId="497DC63D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51EAF545" w14:textId="77777777" w:rsidR="00B37CDA" w:rsidRDefault="00AF25C2">
            <w:r>
              <w:t xml:space="preserve">  Max Flow Depth including Abutment Scour</w:t>
            </w:r>
          </w:p>
        </w:tc>
        <w:tc>
          <w:tcPr>
            <w:tcW w:w="2160" w:type="dxa"/>
          </w:tcPr>
          <w:p w14:paraId="3DD03833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15.58</w:t>
            </w:r>
          </w:p>
        </w:tc>
        <w:tc>
          <w:tcPr>
            <w:tcW w:w="2160" w:type="dxa"/>
          </w:tcPr>
          <w:p w14:paraId="7808D816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0656C2DA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37CDA" w14:paraId="1EE8DB05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792AEFF8" w14:textId="77777777" w:rsidR="00B37CDA" w:rsidRDefault="00AF25C2">
            <w:r>
              <w:t xml:space="preserve">  Total Scour at Abutment</w:t>
            </w:r>
          </w:p>
        </w:tc>
        <w:tc>
          <w:tcPr>
            <w:tcW w:w="2160" w:type="dxa"/>
          </w:tcPr>
          <w:p w14:paraId="7F44E6D0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10.62</w:t>
            </w:r>
          </w:p>
        </w:tc>
        <w:tc>
          <w:tcPr>
            <w:tcW w:w="2160" w:type="dxa"/>
          </w:tcPr>
          <w:p w14:paraId="1157C528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6F33524A" w14:textId="77777777" w:rsidR="00B37CDA" w:rsidRDefault="00B37C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37CDA" w14:paraId="381B18B1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6627054A" w14:textId="77777777" w:rsidR="00B37CDA" w:rsidRDefault="00AF25C2">
            <w:r>
              <w:t xml:space="preserve">  Local Streambed Elevation at Abutment</w:t>
            </w:r>
          </w:p>
        </w:tc>
        <w:tc>
          <w:tcPr>
            <w:tcW w:w="2160" w:type="dxa"/>
          </w:tcPr>
          <w:p w14:paraId="0202C3C0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1042.07</w:t>
            </w:r>
          </w:p>
        </w:tc>
        <w:tc>
          <w:tcPr>
            <w:tcW w:w="2160" w:type="dxa"/>
          </w:tcPr>
          <w:p w14:paraId="3F1C4463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3A78672E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prior to any scour</w:t>
            </w:r>
          </w:p>
        </w:tc>
      </w:tr>
      <w:tr w:rsidR="00B37CDA" w14:paraId="2D6CA2E4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028F14FF" w14:textId="77777777" w:rsidR="00B37CDA" w:rsidRDefault="00AF25C2">
            <w:r>
              <w:t xml:space="preserve">  Total Scour Elevation at Abutment</w:t>
            </w:r>
          </w:p>
        </w:tc>
        <w:tc>
          <w:tcPr>
            <w:tcW w:w="2160" w:type="dxa"/>
          </w:tcPr>
          <w:p w14:paraId="4625342E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1023.74</w:t>
            </w:r>
          </w:p>
        </w:tc>
        <w:tc>
          <w:tcPr>
            <w:tcW w:w="2160" w:type="dxa"/>
          </w:tcPr>
          <w:p w14:paraId="1C4FB5BD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38FBC2CA" w14:textId="77777777" w:rsidR="00B37CDA" w:rsidRDefault="00B37C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BB1C0B2" w14:textId="77777777" w:rsidR="00B37CDA" w:rsidRDefault="00AF25C2">
      <w:r>
        <w:rPr>
          <w:noProof/>
        </w:rPr>
        <w:drawing>
          <wp:inline distT="0" distB="0" distL="0" distR="0" wp14:anchorId="09EBD152" wp14:editId="36C9F7AE">
            <wp:extent cx="5486400" cy="39319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bmp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A4B86" w14:textId="77777777" w:rsidR="00B37CDA" w:rsidRDefault="00AF25C2">
      <w:r>
        <w:rPr>
          <w:noProof/>
        </w:rPr>
        <w:lastRenderedPageBreak/>
        <w:drawing>
          <wp:inline distT="0" distB="0" distL="0" distR="0" wp14:anchorId="7D2F8D39" wp14:editId="2449BAB2">
            <wp:extent cx="5486400" cy="39319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702BDF" w14:textId="77777777" w:rsidR="00B37CDA" w:rsidRDefault="00AF25C2">
      <w:pPr>
        <w:pStyle w:val="Heading1"/>
      </w:pPr>
      <w:r>
        <w:t xml:space="preserve">Bridge Scour </w:t>
      </w:r>
      <w:r>
        <w:t>Analysis:B-001-0-23_10 Year_Layer 2_ D50 = 0.303</w:t>
      </w:r>
    </w:p>
    <w:p w14:paraId="5A4FDBD5" w14:textId="77777777" w:rsidR="00B37CDA" w:rsidRDefault="00AF25C2">
      <w:r>
        <w:t>Notes:</w:t>
      </w:r>
    </w:p>
    <w:p w14:paraId="44B161B4" w14:textId="77777777" w:rsidR="00B37CDA" w:rsidRDefault="00AF25C2">
      <w:pPr>
        <w:pStyle w:val="Heading2"/>
      </w:pPr>
      <w:r>
        <w:t>Scenario: Scour Scenario</w:t>
      </w:r>
    </w:p>
    <w:p w14:paraId="63FE22BC" w14:textId="77777777" w:rsidR="00B37CDA" w:rsidRDefault="00AF25C2">
      <w:pPr>
        <w:pStyle w:val="Heading3"/>
      </w:pPr>
      <w:r>
        <w:t>Local Scour at Abutments Summary</w:t>
      </w:r>
    </w:p>
    <w:p w14:paraId="2787792A" w14:textId="77777777" w:rsidR="00B37CDA" w:rsidRDefault="00AF25C2">
      <w:pPr>
        <w:pStyle w:val="Heading4"/>
      </w:pPr>
      <w:r>
        <w:t>Right Abutment</w:t>
      </w:r>
    </w:p>
    <w:p w14:paraId="13400532" w14:textId="77777777" w:rsidR="00B37CDA" w:rsidRDefault="00AF25C2">
      <w:r>
        <w:t>Abutment Scour Method:  NCHRP Method</w:t>
      </w:r>
    </w:p>
    <w:p w14:paraId="1A1406D7" w14:textId="77777777" w:rsidR="00B37CDA" w:rsidRDefault="00AF25C2">
      <w:r>
        <w:t>Abutment Scour Depth 10.62 ft</w:t>
      </w:r>
    </w:p>
    <w:p w14:paraId="0D571803" w14:textId="77777777" w:rsidR="00B37CDA" w:rsidRDefault="00AF25C2">
      <w:r>
        <w:t>Total Scour at Abutment 10.62 ft</w:t>
      </w:r>
    </w:p>
    <w:p w14:paraId="6140DD84" w14:textId="77777777" w:rsidR="00B37CDA" w:rsidRDefault="00AF25C2">
      <w:r>
        <w:t xml:space="preserve">Total Scour </w:t>
      </w:r>
      <w:r>
        <w:t>Elevation at Abutment 1023.74 ft</w:t>
      </w:r>
    </w:p>
    <w:p w14:paraId="107EF429" w14:textId="77777777" w:rsidR="00B37CDA" w:rsidRDefault="00AF25C2">
      <w:pPr>
        <w:pStyle w:val="Heading3"/>
      </w:pPr>
      <w:r>
        <w:t>Right Abutment Details</w:t>
      </w:r>
    </w:p>
    <w:p w14:paraId="71698F40" w14:textId="77777777" w:rsidR="00B37CDA" w:rsidRDefault="00AF25C2">
      <w:pPr>
        <w:pStyle w:val="Heading4"/>
      </w:pPr>
      <w:r>
        <w:t>Abutment Scour</w:t>
      </w:r>
    </w:p>
    <w:p w14:paraId="79A97997" w14:textId="77777777" w:rsidR="00B37CDA" w:rsidRDefault="00AF25C2">
      <w:r>
        <w:t>Computation Type: NCHRP</w:t>
      </w:r>
    </w:p>
    <w:p w14:paraId="75AA930F" w14:textId="77777777" w:rsidR="00B37CDA" w:rsidRDefault="00AF25C2">
      <w:r>
        <w:t>Input Parameters</w:t>
      </w:r>
    </w:p>
    <w:p w14:paraId="2BD8945F" w14:textId="77777777" w:rsidR="00B37CDA" w:rsidRDefault="00AF25C2">
      <w:pPr>
        <w:pStyle w:val="Heading5"/>
      </w:pPr>
      <w:r>
        <w:lastRenderedPageBreak/>
        <w:t>NCHRP Method</w:t>
      </w:r>
    </w:p>
    <w:p w14:paraId="2EC0C5F9" w14:textId="77777777" w:rsidR="00B37CDA" w:rsidRDefault="00AF25C2">
      <w:r>
        <w:t>Abutment Type: Vertical-wall abutment</w:t>
      </w:r>
    </w:p>
    <w:p w14:paraId="3477A38B" w14:textId="77777777" w:rsidR="00B37CDA" w:rsidRDefault="00AF25C2">
      <w:r>
        <w:t>Angle of Embankment to Flow: 90.00 Degrees</w:t>
      </w:r>
    </w:p>
    <w:p w14:paraId="6CC9ED46" w14:textId="77777777" w:rsidR="00B37CDA" w:rsidRDefault="00AF25C2">
      <w:r>
        <w:t>Centerline Length of Embankment: 3.75 ft</w:t>
      </w:r>
    </w:p>
    <w:p w14:paraId="19A09835" w14:textId="77777777" w:rsidR="00B37CDA" w:rsidRDefault="00AF25C2">
      <w:r>
        <w:t>Projected Length of Embankment: 3.75 ft</w:t>
      </w:r>
    </w:p>
    <w:p w14:paraId="40FBF3CF" w14:textId="77777777" w:rsidR="00B37CDA" w:rsidRDefault="00AF25C2">
      <w:r>
        <w:t>Width of Flood Plain: 138.05 ft</w:t>
      </w:r>
    </w:p>
    <w:p w14:paraId="1CC51BC7" w14:textId="77777777" w:rsidR="00B37CDA" w:rsidRDefault="00AF25C2">
      <w:r>
        <w:t>Unit Discharge, Upstream in Main Channel (q1): 2.20 cfs</w:t>
      </w:r>
    </w:p>
    <w:p w14:paraId="50C75106" w14:textId="77777777" w:rsidR="00B37CDA" w:rsidRDefault="00AF25C2">
      <w:r>
        <w:t>Unit Discharge in the Constricted Area (q2): 33.84 cfs/ft</w:t>
      </w:r>
    </w:p>
    <w:p w14:paraId="097C21B5" w14:textId="77777777" w:rsidR="00B37CDA" w:rsidRDefault="00AF25C2">
      <w:r>
        <w:t>D50: 0.303000 mm</w:t>
      </w:r>
    </w:p>
    <w:p w14:paraId="7A25DE03" w14:textId="77777777" w:rsidR="00B37CDA" w:rsidRDefault="00AF25C2">
      <w:r>
        <w:t>Upstream Flow Depth: 1.32 ft</w:t>
      </w:r>
    </w:p>
    <w:p w14:paraId="19C32150" w14:textId="77777777" w:rsidR="00B37CDA" w:rsidRDefault="00AF25C2">
      <w:r>
        <w:t>Flow Depth Prior to Scour: 4.96 ft</w:t>
      </w:r>
    </w:p>
    <w:p w14:paraId="6DE1B63A" w14:textId="77777777" w:rsidR="00B37CDA" w:rsidRDefault="00AF25C2">
      <w:pPr>
        <w:pStyle w:val="Heading5"/>
      </w:pPr>
      <w:r>
        <w:t>Result Parameters</w:t>
      </w:r>
    </w:p>
    <w:p w14:paraId="0718C9CF" w14:textId="77777777" w:rsidR="00B37CDA" w:rsidRDefault="00AF25C2">
      <w:r>
        <w:t xml:space="preserve">q2/q1: 15.38 </w:t>
      </w:r>
    </w:p>
    <w:p w14:paraId="5D02ABB1" w14:textId="77777777" w:rsidR="00B37CDA" w:rsidRDefault="00AF25C2">
      <w:r>
        <w:t>Average Velocity Upstream: 1.67 ft/s</w:t>
      </w:r>
    </w:p>
    <w:p w14:paraId="4A81868F" w14:textId="77777777" w:rsidR="00B37CDA" w:rsidRDefault="00AF25C2">
      <w:r>
        <w:t>Critical Velocity above which Bed Materal of Size D and Smaller will be Transported: 1.17 ft/s</w:t>
      </w:r>
    </w:p>
    <w:p w14:paraId="6613ECF2" w14:textId="77777777" w:rsidR="00B37CDA" w:rsidRDefault="00AF25C2">
      <w:r>
        <w:t>Scour Condition: Live Bed</w:t>
      </w:r>
    </w:p>
    <w:p w14:paraId="2575E751" w14:textId="77777777" w:rsidR="00B37CDA" w:rsidRDefault="00AF25C2">
      <w:r>
        <w:t xml:space="preserve">Embankment Length/Floodplain Width Ratio: 0.03 </w:t>
      </w:r>
    </w:p>
    <w:p w14:paraId="3737DB61" w14:textId="77777777" w:rsidR="00B37CDA" w:rsidRDefault="00AF25C2">
      <w:r>
        <w:t>Scour Condition: b (overbank)</w:t>
      </w:r>
    </w:p>
    <w:p w14:paraId="74E7E09E" w14:textId="77777777" w:rsidR="00B37CDA" w:rsidRDefault="00AF25C2">
      <w:r>
        <w:t xml:space="preserve">Amplification Factor: 1.13 </w:t>
      </w:r>
    </w:p>
    <w:p w14:paraId="7EA0F911" w14:textId="77777777" w:rsidR="00B37CDA" w:rsidRDefault="00AF25C2">
      <w:r>
        <w:t>Flow Depth including Contraction Scour: 13.74 ft</w:t>
      </w:r>
    </w:p>
    <w:p w14:paraId="00800222" w14:textId="77777777" w:rsidR="00B37CDA" w:rsidRDefault="00AF25C2">
      <w:r>
        <w:t>Maximum Flow Depth including Abutment Scour: 15.58 ft</w:t>
      </w:r>
    </w:p>
    <w:p w14:paraId="49DE76B1" w14:textId="77777777" w:rsidR="00B37CDA" w:rsidRDefault="00AF25C2">
      <w:r>
        <w:t>Scour Hole Depth from NCHRP Method: 10.62 ft</w:t>
      </w:r>
    </w:p>
    <w:p w14:paraId="767C41CF" w14:textId="77777777" w:rsidR="00B37CDA" w:rsidRDefault="00AF25C2">
      <w:pPr>
        <w:pStyle w:val="Heading2"/>
      </w:pPr>
      <w:r>
        <w:lastRenderedPageBreak/>
        <w:t>Scour Summary Table</w:t>
      </w:r>
    </w:p>
    <w:p w14:paraId="17F5A1E1" w14:textId="77777777" w:rsidR="00B37CDA" w:rsidRDefault="00AF25C2">
      <w:pPr>
        <w:pStyle w:val="Heading3"/>
      </w:pPr>
      <w:r>
        <w:t>Long Term Degradation</w:t>
      </w:r>
    </w:p>
    <w:p w14:paraId="454FFBFF" w14:textId="77777777" w:rsidR="00B37CDA" w:rsidRDefault="00AF25C2">
      <w:pPr>
        <w:pStyle w:val="Heading3"/>
      </w:pPr>
      <w:r>
        <w:t>Contraction Scour</w:t>
      </w:r>
    </w:p>
    <w:p w14:paraId="28833583" w14:textId="77777777" w:rsidR="00B37CDA" w:rsidRDefault="00AF25C2">
      <w:pPr>
        <w:pStyle w:val="Heading3"/>
      </w:pPr>
      <w:r>
        <w:t>Local Scour at Piers</w:t>
      </w:r>
    </w:p>
    <w:p w14:paraId="4CA8AE31" w14:textId="77777777" w:rsidR="00B37CDA" w:rsidRDefault="00AF25C2">
      <w:pPr>
        <w:pStyle w:val="Heading3"/>
      </w:pPr>
      <w:r>
        <w:t>Local Scour at Abutments</w:t>
      </w:r>
    </w:p>
    <w:tbl>
      <w:tblPr>
        <w:tblStyle w:val="LightShading-Accent1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B37CDA" w14:paraId="731AD060" w14:textId="77777777" w:rsidTr="00B37C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7E2F7234" w14:textId="77777777" w:rsidR="00B37CDA" w:rsidRDefault="00AF25C2">
            <w:r>
              <w:t>Parameter</w:t>
            </w:r>
          </w:p>
        </w:tc>
        <w:tc>
          <w:tcPr>
            <w:tcW w:w="2160" w:type="dxa"/>
          </w:tcPr>
          <w:p w14:paraId="7D3D1E03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Value</w:t>
            </w:r>
          </w:p>
        </w:tc>
        <w:tc>
          <w:tcPr>
            <w:tcW w:w="2160" w:type="dxa"/>
          </w:tcPr>
          <w:p w14:paraId="2CB5534D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Units</w:t>
            </w:r>
          </w:p>
        </w:tc>
        <w:tc>
          <w:tcPr>
            <w:tcW w:w="2160" w:type="dxa"/>
          </w:tcPr>
          <w:p w14:paraId="43496E57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</w:t>
            </w:r>
          </w:p>
        </w:tc>
      </w:tr>
      <w:tr w:rsidR="00B37CDA" w14:paraId="2D59AC12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66B8EBBB" w14:textId="77777777" w:rsidR="00B37CDA" w:rsidRDefault="00AF25C2">
            <w:r>
              <w:t>Right Abutment</w:t>
            </w:r>
          </w:p>
        </w:tc>
        <w:tc>
          <w:tcPr>
            <w:tcW w:w="2160" w:type="dxa"/>
          </w:tcPr>
          <w:p w14:paraId="5F3864AF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0" w:type="dxa"/>
          </w:tcPr>
          <w:p w14:paraId="117B822A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0" w:type="dxa"/>
          </w:tcPr>
          <w:p w14:paraId="4A3D5103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37CDA" w14:paraId="39D584A6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642AE90E" w14:textId="77777777" w:rsidR="00B37CDA" w:rsidRDefault="00AF25C2">
            <w:r>
              <w:t xml:space="preserve">  Abutment Scour Depth</w:t>
            </w:r>
          </w:p>
        </w:tc>
        <w:tc>
          <w:tcPr>
            <w:tcW w:w="2160" w:type="dxa"/>
          </w:tcPr>
          <w:p w14:paraId="5D3BB8F8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10.62</w:t>
            </w:r>
          </w:p>
        </w:tc>
        <w:tc>
          <w:tcPr>
            <w:tcW w:w="2160" w:type="dxa"/>
          </w:tcPr>
          <w:p w14:paraId="5733D7BC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7AE838BC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NCHRP Method: Scour Condition B</w:t>
            </w:r>
          </w:p>
        </w:tc>
      </w:tr>
      <w:tr w:rsidR="00B37CDA" w14:paraId="5BC2FCD6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4F4EB3FD" w14:textId="77777777" w:rsidR="00B37CDA" w:rsidRDefault="00AF25C2">
            <w:r>
              <w:t xml:space="preserve">  Max Flow Depth including Abutment Scour</w:t>
            </w:r>
          </w:p>
        </w:tc>
        <w:tc>
          <w:tcPr>
            <w:tcW w:w="2160" w:type="dxa"/>
          </w:tcPr>
          <w:p w14:paraId="195BC907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15.58</w:t>
            </w:r>
          </w:p>
        </w:tc>
        <w:tc>
          <w:tcPr>
            <w:tcW w:w="2160" w:type="dxa"/>
          </w:tcPr>
          <w:p w14:paraId="713BDC65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2082FA24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37CDA" w14:paraId="710B27A2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626A7BB3" w14:textId="77777777" w:rsidR="00B37CDA" w:rsidRDefault="00AF25C2">
            <w:r>
              <w:t xml:space="preserve">  Total Scour at Abutment</w:t>
            </w:r>
          </w:p>
        </w:tc>
        <w:tc>
          <w:tcPr>
            <w:tcW w:w="2160" w:type="dxa"/>
          </w:tcPr>
          <w:p w14:paraId="2A1879B1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10.62</w:t>
            </w:r>
          </w:p>
        </w:tc>
        <w:tc>
          <w:tcPr>
            <w:tcW w:w="2160" w:type="dxa"/>
          </w:tcPr>
          <w:p w14:paraId="080131DA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30E234AA" w14:textId="77777777" w:rsidR="00B37CDA" w:rsidRDefault="00B37C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37CDA" w14:paraId="2AC76EC8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53FC75CD" w14:textId="77777777" w:rsidR="00B37CDA" w:rsidRDefault="00AF25C2">
            <w:r>
              <w:t xml:space="preserve">  Local Streambed Elevation at Abutment</w:t>
            </w:r>
          </w:p>
        </w:tc>
        <w:tc>
          <w:tcPr>
            <w:tcW w:w="2160" w:type="dxa"/>
          </w:tcPr>
          <w:p w14:paraId="17400E5F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1042.07</w:t>
            </w:r>
          </w:p>
        </w:tc>
        <w:tc>
          <w:tcPr>
            <w:tcW w:w="2160" w:type="dxa"/>
          </w:tcPr>
          <w:p w14:paraId="0F73FE46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6FEE79E6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prior to any scour</w:t>
            </w:r>
          </w:p>
        </w:tc>
      </w:tr>
      <w:tr w:rsidR="00B37CDA" w14:paraId="49C0D9D1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3FF1BCCF" w14:textId="77777777" w:rsidR="00B37CDA" w:rsidRDefault="00AF25C2">
            <w:r>
              <w:t xml:space="preserve">  Total Scour Elevation at Abutment</w:t>
            </w:r>
          </w:p>
        </w:tc>
        <w:tc>
          <w:tcPr>
            <w:tcW w:w="2160" w:type="dxa"/>
          </w:tcPr>
          <w:p w14:paraId="37E515FC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1023.74</w:t>
            </w:r>
          </w:p>
        </w:tc>
        <w:tc>
          <w:tcPr>
            <w:tcW w:w="2160" w:type="dxa"/>
          </w:tcPr>
          <w:p w14:paraId="6A8934A5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2CB57E73" w14:textId="77777777" w:rsidR="00B37CDA" w:rsidRDefault="00B37C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671112E" w14:textId="77777777" w:rsidR="00B37CDA" w:rsidRDefault="00AF25C2">
      <w:r>
        <w:rPr>
          <w:noProof/>
        </w:rPr>
        <w:drawing>
          <wp:inline distT="0" distB="0" distL="0" distR="0" wp14:anchorId="3B8C0339" wp14:editId="05648344">
            <wp:extent cx="5486400" cy="39319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bmp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ACB48E" w14:textId="77777777" w:rsidR="00B37CDA" w:rsidRDefault="00AF25C2">
      <w:r>
        <w:rPr>
          <w:noProof/>
        </w:rPr>
        <w:lastRenderedPageBreak/>
        <w:drawing>
          <wp:inline distT="0" distB="0" distL="0" distR="0" wp14:anchorId="7C0C8E35" wp14:editId="08B8848A">
            <wp:extent cx="5486400" cy="393192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770D3" w14:textId="77777777" w:rsidR="00B37CDA" w:rsidRDefault="00AF25C2">
      <w:pPr>
        <w:pStyle w:val="Heading1"/>
      </w:pPr>
      <w:r>
        <w:t xml:space="preserve">Bridge Scour </w:t>
      </w:r>
      <w:r>
        <w:t>Analysis:B-001-0-23_10 Year_Layer 3_ D50 = 1.6557</w:t>
      </w:r>
    </w:p>
    <w:p w14:paraId="62CFFBD5" w14:textId="77777777" w:rsidR="00B37CDA" w:rsidRDefault="00AF25C2">
      <w:r>
        <w:t>Notes:</w:t>
      </w:r>
    </w:p>
    <w:p w14:paraId="5FFD0886" w14:textId="77777777" w:rsidR="00B37CDA" w:rsidRDefault="00AF25C2">
      <w:pPr>
        <w:pStyle w:val="Heading2"/>
      </w:pPr>
      <w:r>
        <w:t>Scenario: Scour Scenario</w:t>
      </w:r>
    </w:p>
    <w:p w14:paraId="093CD6F9" w14:textId="77777777" w:rsidR="00B37CDA" w:rsidRDefault="00AF25C2">
      <w:pPr>
        <w:pStyle w:val="Heading3"/>
      </w:pPr>
      <w:r>
        <w:t>Local Scour at Abutments Summary</w:t>
      </w:r>
    </w:p>
    <w:p w14:paraId="7E0FBD35" w14:textId="77777777" w:rsidR="00B37CDA" w:rsidRDefault="00AF25C2">
      <w:pPr>
        <w:pStyle w:val="Heading4"/>
      </w:pPr>
      <w:r>
        <w:t>Right Abutment</w:t>
      </w:r>
    </w:p>
    <w:p w14:paraId="3CDAA7A5" w14:textId="77777777" w:rsidR="00B37CDA" w:rsidRDefault="00AF25C2">
      <w:r>
        <w:t>Abutment Scour Method:  NCHRP Method</w:t>
      </w:r>
    </w:p>
    <w:p w14:paraId="2B5E357E" w14:textId="77777777" w:rsidR="00B37CDA" w:rsidRDefault="00AF25C2">
      <w:r>
        <w:t>Abutment Scour Depth 10.62 ft</w:t>
      </w:r>
    </w:p>
    <w:p w14:paraId="5836E05D" w14:textId="77777777" w:rsidR="00B37CDA" w:rsidRDefault="00AF25C2">
      <w:r>
        <w:t>Total Scour at Abutment 10.62 ft</w:t>
      </w:r>
    </w:p>
    <w:p w14:paraId="4C4A3576" w14:textId="77777777" w:rsidR="00B37CDA" w:rsidRDefault="00AF25C2">
      <w:r>
        <w:t>Total Scour Elevation at Abutment 1023.74 ft</w:t>
      </w:r>
    </w:p>
    <w:p w14:paraId="55F1DC5D" w14:textId="77777777" w:rsidR="00B37CDA" w:rsidRDefault="00AF25C2">
      <w:pPr>
        <w:pStyle w:val="Heading3"/>
      </w:pPr>
      <w:r>
        <w:t>Right Abutment Details</w:t>
      </w:r>
    </w:p>
    <w:p w14:paraId="3A9FB639" w14:textId="77777777" w:rsidR="00B37CDA" w:rsidRDefault="00AF25C2">
      <w:pPr>
        <w:pStyle w:val="Heading4"/>
      </w:pPr>
      <w:r>
        <w:t>Abutment Scour</w:t>
      </w:r>
    </w:p>
    <w:p w14:paraId="1C1E8BC4" w14:textId="77777777" w:rsidR="00B37CDA" w:rsidRDefault="00AF25C2">
      <w:r>
        <w:t>Computation Type: NCHRP</w:t>
      </w:r>
    </w:p>
    <w:p w14:paraId="5AE4969F" w14:textId="77777777" w:rsidR="00B37CDA" w:rsidRDefault="00AF25C2">
      <w:r>
        <w:t>Input Parameters</w:t>
      </w:r>
    </w:p>
    <w:p w14:paraId="0E73495A" w14:textId="77777777" w:rsidR="00B37CDA" w:rsidRDefault="00AF25C2">
      <w:pPr>
        <w:pStyle w:val="Heading5"/>
      </w:pPr>
      <w:r>
        <w:lastRenderedPageBreak/>
        <w:t>NCHRP Method</w:t>
      </w:r>
    </w:p>
    <w:p w14:paraId="77D1B146" w14:textId="77777777" w:rsidR="00B37CDA" w:rsidRDefault="00AF25C2">
      <w:r>
        <w:t>Abutment Type: Vertical-wall abutment</w:t>
      </w:r>
    </w:p>
    <w:p w14:paraId="428AB162" w14:textId="77777777" w:rsidR="00B37CDA" w:rsidRDefault="00AF25C2">
      <w:r>
        <w:t>Angle of Embankment to Flow: 90.00 Degrees</w:t>
      </w:r>
    </w:p>
    <w:p w14:paraId="5DC3C641" w14:textId="77777777" w:rsidR="00B37CDA" w:rsidRDefault="00AF25C2">
      <w:r>
        <w:t>Centerline Length of Embankment: 3.75 ft</w:t>
      </w:r>
    </w:p>
    <w:p w14:paraId="3A999AA8" w14:textId="77777777" w:rsidR="00B37CDA" w:rsidRDefault="00AF25C2">
      <w:r>
        <w:t>Projected Length of Embankment: 3.75 ft</w:t>
      </w:r>
    </w:p>
    <w:p w14:paraId="31CF0037" w14:textId="77777777" w:rsidR="00B37CDA" w:rsidRDefault="00AF25C2">
      <w:r>
        <w:t>Width of Flood Plain: 138.05 ft</w:t>
      </w:r>
    </w:p>
    <w:p w14:paraId="6D480802" w14:textId="77777777" w:rsidR="00B37CDA" w:rsidRDefault="00AF25C2">
      <w:r>
        <w:t>Unit Discharge, Upstream in Main Channel (q1): 2.20 cfs</w:t>
      </w:r>
    </w:p>
    <w:p w14:paraId="7F68203F" w14:textId="77777777" w:rsidR="00B37CDA" w:rsidRDefault="00AF25C2">
      <w:r>
        <w:t>Unit Discharge in the Constricted Area (q2): 33.84 cfs/ft</w:t>
      </w:r>
    </w:p>
    <w:p w14:paraId="58AA03E7" w14:textId="77777777" w:rsidR="00B37CDA" w:rsidRDefault="00AF25C2">
      <w:r>
        <w:t>D50: 1.655700 mm</w:t>
      </w:r>
    </w:p>
    <w:p w14:paraId="0D6487DE" w14:textId="77777777" w:rsidR="00B37CDA" w:rsidRDefault="00AF25C2">
      <w:r>
        <w:t>Upstream Flow Depth: 1.32 ft</w:t>
      </w:r>
    </w:p>
    <w:p w14:paraId="64BD060B" w14:textId="77777777" w:rsidR="00B37CDA" w:rsidRDefault="00AF25C2">
      <w:r>
        <w:t>Flow Depth Prior to Scour: 4.96 ft</w:t>
      </w:r>
    </w:p>
    <w:p w14:paraId="429DCF41" w14:textId="77777777" w:rsidR="00B37CDA" w:rsidRDefault="00AF25C2">
      <w:pPr>
        <w:pStyle w:val="Heading5"/>
      </w:pPr>
      <w:r>
        <w:t>Result Parameters</w:t>
      </w:r>
    </w:p>
    <w:p w14:paraId="3B24C2BC" w14:textId="77777777" w:rsidR="00B37CDA" w:rsidRDefault="00AF25C2">
      <w:r>
        <w:t xml:space="preserve">q2/q1: 15.38 </w:t>
      </w:r>
    </w:p>
    <w:p w14:paraId="0C4F8323" w14:textId="77777777" w:rsidR="00B37CDA" w:rsidRDefault="00AF25C2">
      <w:r>
        <w:t>Average Velocity Upstream: 1.67 ft/s</w:t>
      </w:r>
    </w:p>
    <w:p w14:paraId="61668B36" w14:textId="77777777" w:rsidR="00B37CDA" w:rsidRDefault="00AF25C2">
      <w:r>
        <w:t>Critical Velocity above which Bed Materal of Size D and Smaller will be Transported: 2.06 ft/s</w:t>
      </w:r>
    </w:p>
    <w:p w14:paraId="35F78AFB" w14:textId="77777777" w:rsidR="00B37CDA" w:rsidRDefault="00AF25C2">
      <w:r>
        <w:t>Scour Condition: Clear Water</w:t>
      </w:r>
    </w:p>
    <w:p w14:paraId="749B9C64" w14:textId="77777777" w:rsidR="00B37CDA" w:rsidRDefault="00AF25C2">
      <w:r>
        <w:t xml:space="preserve">Embankment Length/Floodplain Width Ratio: 0.03 </w:t>
      </w:r>
    </w:p>
    <w:p w14:paraId="10CBA709" w14:textId="77777777" w:rsidR="00B37CDA" w:rsidRDefault="00AF25C2">
      <w:r>
        <w:t>Scour Condition: b (overbank)</w:t>
      </w:r>
    </w:p>
    <w:p w14:paraId="6FD3BDBD" w14:textId="77777777" w:rsidR="00B37CDA" w:rsidRDefault="00AF25C2">
      <w:r>
        <w:t xml:space="preserve">Amplification Factor: 1.13 </w:t>
      </w:r>
    </w:p>
    <w:p w14:paraId="2922E1B7" w14:textId="77777777" w:rsidR="00B37CDA" w:rsidRDefault="00AF25C2">
      <w:r>
        <w:t>Flow Depth including Contraction Scour: 13.74 ft</w:t>
      </w:r>
    </w:p>
    <w:p w14:paraId="3A39EC3E" w14:textId="77777777" w:rsidR="00B37CDA" w:rsidRDefault="00AF25C2">
      <w:r>
        <w:t>Maximum Flow Depth including Abutment Scour: 15.58 ft</w:t>
      </w:r>
    </w:p>
    <w:p w14:paraId="5B28DA4B" w14:textId="77777777" w:rsidR="00B37CDA" w:rsidRDefault="00AF25C2">
      <w:r>
        <w:t>Scour Hole Depth from NCHRP Method: 10.62 ft</w:t>
      </w:r>
    </w:p>
    <w:p w14:paraId="494B4BEF" w14:textId="77777777" w:rsidR="00B37CDA" w:rsidRDefault="00AF25C2">
      <w:pPr>
        <w:pStyle w:val="Heading2"/>
      </w:pPr>
      <w:r>
        <w:lastRenderedPageBreak/>
        <w:t>Scour Summary Table</w:t>
      </w:r>
    </w:p>
    <w:p w14:paraId="68ACDDBF" w14:textId="77777777" w:rsidR="00B37CDA" w:rsidRDefault="00AF25C2">
      <w:pPr>
        <w:pStyle w:val="Heading3"/>
      </w:pPr>
      <w:r>
        <w:t>Long Term Degradation</w:t>
      </w:r>
    </w:p>
    <w:p w14:paraId="4AC3E4FE" w14:textId="77777777" w:rsidR="00B37CDA" w:rsidRDefault="00AF25C2">
      <w:pPr>
        <w:pStyle w:val="Heading3"/>
      </w:pPr>
      <w:r>
        <w:t>Contraction Scour</w:t>
      </w:r>
    </w:p>
    <w:p w14:paraId="5834C0BC" w14:textId="77777777" w:rsidR="00B37CDA" w:rsidRDefault="00AF25C2">
      <w:pPr>
        <w:pStyle w:val="Heading3"/>
      </w:pPr>
      <w:r>
        <w:t>Local Scour at Piers</w:t>
      </w:r>
    </w:p>
    <w:p w14:paraId="7AD2CBAD" w14:textId="77777777" w:rsidR="00B37CDA" w:rsidRDefault="00AF25C2">
      <w:pPr>
        <w:pStyle w:val="Heading3"/>
      </w:pPr>
      <w:r>
        <w:t>Local Scour at Abutments</w:t>
      </w:r>
    </w:p>
    <w:tbl>
      <w:tblPr>
        <w:tblStyle w:val="LightShading-Accent1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B37CDA" w14:paraId="58586E7C" w14:textId="77777777" w:rsidTr="00B37C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03DCB4D2" w14:textId="77777777" w:rsidR="00B37CDA" w:rsidRDefault="00AF25C2">
            <w:r>
              <w:t>Parameter</w:t>
            </w:r>
          </w:p>
        </w:tc>
        <w:tc>
          <w:tcPr>
            <w:tcW w:w="2160" w:type="dxa"/>
          </w:tcPr>
          <w:p w14:paraId="45119143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Value</w:t>
            </w:r>
          </w:p>
        </w:tc>
        <w:tc>
          <w:tcPr>
            <w:tcW w:w="2160" w:type="dxa"/>
          </w:tcPr>
          <w:p w14:paraId="4DFEA14A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Units</w:t>
            </w:r>
          </w:p>
        </w:tc>
        <w:tc>
          <w:tcPr>
            <w:tcW w:w="2160" w:type="dxa"/>
          </w:tcPr>
          <w:p w14:paraId="3C7E6794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</w:t>
            </w:r>
          </w:p>
        </w:tc>
      </w:tr>
      <w:tr w:rsidR="00B37CDA" w14:paraId="4DC982A5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53935D18" w14:textId="77777777" w:rsidR="00B37CDA" w:rsidRDefault="00AF25C2">
            <w:r>
              <w:t>Right Abutment</w:t>
            </w:r>
          </w:p>
        </w:tc>
        <w:tc>
          <w:tcPr>
            <w:tcW w:w="2160" w:type="dxa"/>
          </w:tcPr>
          <w:p w14:paraId="57673796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0" w:type="dxa"/>
          </w:tcPr>
          <w:p w14:paraId="2DCC557A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0" w:type="dxa"/>
          </w:tcPr>
          <w:p w14:paraId="12F7F6F3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37CDA" w14:paraId="7AB34E25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46A5E0E3" w14:textId="77777777" w:rsidR="00B37CDA" w:rsidRDefault="00AF25C2">
            <w:r>
              <w:t xml:space="preserve">  Abutment Scour Depth</w:t>
            </w:r>
          </w:p>
        </w:tc>
        <w:tc>
          <w:tcPr>
            <w:tcW w:w="2160" w:type="dxa"/>
          </w:tcPr>
          <w:p w14:paraId="64B14259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10.62</w:t>
            </w:r>
          </w:p>
        </w:tc>
        <w:tc>
          <w:tcPr>
            <w:tcW w:w="2160" w:type="dxa"/>
          </w:tcPr>
          <w:p w14:paraId="7F4B4105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050A6437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NCHRP Method: Scour Condition B</w:t>
            </w:r>
          </w:p>
        </w:tc>
      </w:tr>
      <w:tr w:rsidR="00B37CDA" w14:paraId="5BCA1FDF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4BC9DC2C" w14:textId="77777777" w:rsidR="00B37CDA" w:rsidRDefault="00AF25C2">
            <w:r>
              <w:t xml:space="preserve">  Max Flow Depth including Abutment Scour</w:t>
            </w:r>
          </w:p>
        </w:tc>
        <w:tc>
          <w:tcPr>
            <w:tcW w:w="2160" w:type="dxa"/>
          </w:tcPr>
          <w:p w14:paraId="1A107235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15.58</w:t>
            </w:r>
          </w:p>
        </w:tc>
        <w:tc>
          <w:tcPr>
            <w:tcW w:w="2160" w:type="dxa"/>
          </w:tcPr>
          <w:p w14:paraId="03FA1627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2C3080CE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37CDA" w14:paraId="0C1BCAEB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7435A153" w14:textId="77777777" w:rsidR="00B37CDA" w:rsidRDefault="00AF25C2">
            <w:r>
              <w:t xml:space="preserve">  Total Scour at Abutment</w:t>
            </w:r>
          </w:p>
        </w:tc>
        <w:tc>
          <w:tcPr>
            <w:tcW w:w="2160" w:type="dxa"/>
          </w:tcPr>
          <w:p w14:paraId="487ADBE5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10.62</w:t>
            </w:r>
          </w:p>
        </w:tc>
        <w:tc>
          <w:tcPr>
            <w:tcW w:w="2160" w:type="dxa"/>
          </w:tcPr>
          <w:p w14:paraId="2C52CC04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7F697789" w14:textId="77777777" w:rsidR="00B37CDA" w:rsidRDefault="00B37C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37CDA" w14:paraId="3574DD20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21444E7F" w14:textId="77777777" w:rsidR="00B37CDA" w:rsidRDefault="00AF25C2">
            <w:r>
              <w:t xml:space="preserve">  Local Streambed Elevation at Abutment</w:t>
            </w:r>
          </w:p>
        </w:tc>
        <w:tc>
          <w:tcPr>
            <w:tcW w:w="2160" w:type="dxa"/>
          </w:tcPr>
          <w:p w14:paraId="54842FA8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1042.07</w:t>
            </w:r>
          </w:p>
        </w:tc>
        <w:tc>
          <w:tcPr>
            <w:tcW w:w="2160" w:type="dxa"/>
          </w:tcPr>
          <w:p w14:paraId="6E2531D8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23F6284D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prior to any scour</w:t>
            </w:r>
          </w:p>
        </w:tc>
      </w:tr>
      <w:tr w:rsidR="00B37CDA" w14:paraId="60DBCAE7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5F53F595" w14:textId="77777777" w:rsidR="00B37CDA" w:rsidRDefault="00AF25C2">
            <w:r>
              <w:t xml:space="preserve">  Total Scour Elevation at Abutment</w:t>
            </w:r>
          </w:p>
        </w:tc>
        <w:tc>
          <w:tcPr>
            <w:tcW w:w="2160" w:type="dxa"/>
          </w:tcPr>
          <w:p w14:paraId="3301309E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1023.74</w:t>
            </w:r>
          </w:p>
        </w:tc>
        <w:tc>
          <w:tcPr>
            <w:tcW w:w="2160" w:type="dxa"/>
          </w:tcPr>
          <w:p w14:paraId="4FB2EEEB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1E849F31" w14:textId="77777777" w:rsidR="00B37CDA" w:rsidRDefault="00B37C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B03F148" w14:textId="77777777" w:rsidR="00B37CDA" w:rsidRDefault="00AF25C2">
      <w:r>
        <w:rPr>
          <w:noProof/>
        </w:rPr>
        <w:drawing>
          <wp:inline distT="0" distB="0" distL="0" distR="0" wp14:anchorId="29C14A39" wp14:editId="77492700">
            <wp:extent cx="5486400" cy="393192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bmp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4C508B" w14:textId="77777777" w:rsidR="00B37CDA" w:rsidRDefault="00AF25C2">
      <w:r>
        <w:rPr>
          <w:noProof/>
        </w:rPr>
        <w:lastRenderedPageBreak/>
        <w:drawing>
          <wp:inline distT="0" distB="0" distL="0" distR="0" wp14:anchorId="4C6A10FA" wp14:editId="1C1A28E7">
            <wp:extent cx="5486400" cy="393192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BAA1DD" w14:textId="77777777" w:rsidR="00B37CDA" w:rsidRDefault="00AF25C2">
      <w:pPr>
        <w:pStyle w:val="Heading1"/>
      </w:pPr>
      <w:r>
        <w:t xml:space="preserve">Bridge Scour </w:t>
      </w:r>
      <w:r>
        <w:t>Analysis:B-001-0-23_10 Year_Layer 4_ D50 = 3.6655</w:t>
      </w:r>
    </w:p>
    <w:p w14:paraId="0DE06C10" w14:textId="77777777" w:rsidR="00B37CDA" w:rsidRDefault="00AF25C2">
      <w:r>
        <w:t>Notes:</w:t>
      </w:r>
    </w:p>
    <w:p w14:paraId="759E4DF1" w14:textId="77777777" w:rsidR="00B37CDA" w:rsidRDefault="00AF25C2">
      <w:pPr>
        <w:pStyle w:val="Heading2"/>
      </w:pPr>
      <w:r>
        <w:t>Scenario: Scour Scenario</w:t>
      </w:r>
    </w:p>
    <w:p w14:paraId="5521163A" w14:textId="77777777" w:rsidR="00B37CDA" w:rsidRDefault="00AF25C2">
      <w:pPr>
        <w:pStyle w:val="Heading3"/>
      </w:pPr>
      <w:r>
        <w:t>Local Scour at Abutments Summary</w:t>
      </w:r>
    </w:p>
    <w:p w14:paraId="715E9CB0" w14:textId="77777777" w:rsidR="00B37CDA" w:rsidRDefault="00AF25C2">
      <w:pPr>
        <w:pStyle w:val="Heading4"/>
      </w:pPr>
      <w:r>
        <w:t>Right Abutment</w:t>
      </w:r>
    </w:p>
    <w:p w14:paraId="55AE022C" w14:textId="77777777" w:rsidR="00B37CDA" w:rsidRDefault="00AF25C2">
      <w:r>
        <w:t>Abutment Scour Method:  NCHRP Method</w:t>
      </w:r>
    </w:p>
    <w:p w14:paraId="0F96441A" w14:textId="77777777" w:rsidR="00B37CDA" w:rsidRDefault="00AF25C2">
      <w:r>
        <w:t>Abutment Scour Depth 10.62 ft</w:t>
      </w:r>
    </w:p>
    <w:p w14:paraId="12BF656D" w14:textId="77777777" w:rsidR="00B37CDA" w:rsidRDefault="00AF25C2">
      <w:r>
        <w:t>Total Scour at Abutment 10.62 ft</w:t>
      </w:r>
    </w:p>
    <w:p w14:paraId="53A2C11E" w14:textId="77777777" w:rsidR="00B37CDA" w:rsidRDefault="00AF25C2">
      <w:r>
        <w:t>Total Scour Elevation at Abutment 1023.74 ft</w:t>
      </w:r>
    </w:p>
    <w:p w14:paraId="25D7706B" w14:textId="77777777" w:rsidR="00B37CDA" w:rsidRDefault="00AF25C2">
      <w:pPr>
        <w:pStyle w:val="Heading3"/>
      </w:pPr>
      <w:r>
        <w:t>Right Abutment Details</w:t>
      </w:r>
    </w:p>
    <w:p w14:paraId="55008E83" w14:textId="77777777" w:rsidR="00B37CDA" w:rsidRDefault="00AF25C2">
      <w:pPr>
        <w:pStyle w:val="Heading4"/>
      </w:pPr>
      <w:r>
        <w:t>Abutment Scour</w:t>
      </w:r>
    </w:p>
    <w:p w14:paraId="11682909" w14:textId="77777777" w:rsidR="00B37CDA" w:rsidRDefault="00AF25C2">
      <w:r>
        <w:t>Computation Type: NCHRP</w:t>
      </w:r>
    </w:p>
    <w:p w14:paraId="63FAF1E5" w14:textId="77777777" w:rsidR="00B37CDA" w:rsidRDefault="00AF25C2">
      <w:r>
        <w:t>Input Parameters</w:t>
      </w:r>
    </w:p>
    <w:p w14:paraId="2D1EBDCD" w14:textId="77777777" w:rsidR="00B37CDA" w:rsidRDefault="00AF25C2">
      <w:pPr>
        <w:pStyle w:val="Heading5"/>
      </w:pPr>
      <w:r>
        <w:lastRenderedPageBreak/>
        <w:t>NCHRP Method</w:t>
      </w:r>
    </w:p>
    <w:p w14:paraId="0F6432A0" w14:textId="77777777" w:rsidR="00B37CDA" w:rsidRDefault="00AF25C2">
      <w:r>
        <w:t>Abutment Type: Vertical-wall abutment</w:t>
      </w:r>
    </w:p>
    <w:p w14:paraId="11F6CCBD" w14:textId="77777777" w:rsidR="00B37CDA" w:rsidRDefault="00AF25C2">
      <w:r>
        <w:t>Angle of Embankment to Flow: 90.00 Degrees</w:t>
      </w:r>
    </w:p>
    <w:p w14:paraId="4419335F" w14:textId="77777777" w:rsidR="00B37CDA" w:rsidRDefault="00AF25C2">
      <w:r>
        <w:t>Centerline Length of Embankment: 3.75 ft</w:t>
      </w:r>
    </w:p>
    <w:p w14:paraId="15D48CA5" w14:textId="77777777" w:rsidR="00B37CDA" w:rsidRDefault="00AF25C2">
      <w:r>
        <w:t xml:space="preserve">Projected Length of </w:t>
      </w:r>
      <w:r>
        <w:t>Embankment: 3.75 ft</w:t>
      </w:r>
    </w:p>
    <w:p w14:paraId="16245436" w14:textId="77777777" w:rsidR="00B37CDA" w:rsidRDefault="00AF25C2">
      <w:r>
        <w:t>Width of Flood Plain: 138.05 ft</w:t>
      </w:r>
    </w:p>
    <w:p w14:paraId="0ABF4CEC" w14:textId="77777777" w:rsidR="00B37CDA" w:rsidRDefault="00AF25C2">
      <w:r>
        <w:t>Unit Discharge, Upstream in Main Channel (q1): 2.20 cfs</w:t>
      </w:r>
    </w:p>
    <w:p w14:paraId="67F6C124" w14:textId="77777777" w:rsidR="00B37CDA" w:rsidRDefault="00AF25C2">
      <w:r>
        <w:t>Unit Discharge in the Constricted Area (q2): 33.84 cfs/ft</w:t>
      </w:r>
    </w:p>
    <w:p w14:paraId="005C5FE4" w14:textId="77777777" w:rsidR="00B37CDA" w:rsidRDefault="00AF25C2">
      <w:r>
        <w:t>D50: 3.665500 mm</w:t>
      </w:r>
    </w:p>
    <w:p w14:paraId="72D77130" w14:textId="77777777" w:rsidR="00B37CDA" w:rsidRDefault="00AF25C2">
      <w:r>
        <w:t>Upstream Flow Depth: 1.32 ft</w:t>
      </w:r>
    </w:p>
    <w:p w14:paraId="4E1E2397" w14:textId="77777777" w:rsidR="00B37CDA" w:rsidRDefault="00AF25C2">
      <w:r>
        <w:t>Flow Depth Prior to Scour: 4.96 ft</w:t>
      </w:r>
    </w:p>
    <w:p w14:paraId="75484852" w14:textId="77777777" w:rsidR="00B37CDA" w:rsidRDefault="00AF25C2">
      <w:pPr>
        <w:pStyle w:val="Heading5"/>
      </w:pPr>
      <w:r>
        <w:t>Result Parameters</w:t>
      </w:r>
    </w:p>
    <w:p w14:paraId="710B6447" w14:textId="77777777" w:rsidR="00B37CDA" w:rsidRDefault="00AF25C2">
      <w:r>
        <w:t xml:space="preserve">q2/q1: 15.38 </w:t>
      </w:r>
    </w:p>
    <w:p w14:paraId="5D12E69C" w14:textId="77777777" w:rsidR="00B37CDA" w:rsidRDefault="00AF25C2">
      <w:r>
        <w:t>Average Velocity Upstream: 1.67 ft/s</w:t>
      </w:r>
    </w:p>
    <w:p w14:paraId="3925E163" w14:textId="77777777" w:rsidR="00B37CDA" w:rsidRDefault="00AF25C2">
      <w:r>
        <w:t>Critical Velocity above which Bed Materal of Size D and Smaller will be Transported: 2.68 ft/s</w:t>
      </w:r>
    </w:p>
    <w:p w14:paraId="7D447052" w14:textId="77777777" w:rsidR="00B37CDA" w:rsidRDefault="00AF25C2">
      <w:r>
        <w:t>Scour Condition: Clear Water</w:t>
      </w:r>
    </w:p>
    <w:p w14:paraId="4596066E" w14:textId="77777777" w:rsidR="00B37CDA" w:rsidRDefault="00AF25C2">
      <w:r>
        <w:t xml:space="preserve">Embankment Length/Floodplain Width Ratio: 0.03 </w:t>
      </w:r>
    </w:p>
    <w:p w14:paraId="2781818E" w14:textId="77777777" w:rsidR="00B37CDA" w:rsidRDefault="00AF25C2">
      <w:r>
        <w:t>Scour Condition: b (overbank)</w:t>
      </w:r>
    </w:p>
    <w:p w14:paraId="2E53E507" w14:textId="77777777" w:rsidR="00B37CDA" w:rsidRDefault="00AF25C2">
      <w:r>
        <w:t xml:space="preserve">Amplification Factor: 1.13 </w:t>
      </w:r>
    </w:p>
    <w:p w14:paraId="6385F91C" w14:textId="77777777" w:rsidR="00B37CDA" w:rsidRDefault="00AF25C2">
      <w:r>
        <w:t>Flow Depth including Contraction Scour: 13.74 ft</w:t>
      </w:r>
    </w:p>
    <w:p w14:paraId="25B29086" w14:textId="77777777" w:rsidR="00B37CDA" w:rsidRDefault="00AF25C2">
      <w:r>
        <w:t>Maximum Flow Depth including Abutment Scour: 15.58 ft</w:t>
      </w:r>
    </w:p>
    <w:p w14:paraId="4E5F26FE" w14:textId="77777777" w:rsidR="00B37CDA" w:rsidRDefault="00AF25C2">
      <w:r>
        <w:t>Scour Hole Depth from NCHRP Method: 10.62 ft</w:t>
      </w:r>
    </w:p>
    <w:p w14:paraId="3367AE99" w14:textId="77777777" w:rsidR="00B37CDA" w:rsidRDefault="00AF25C2">
      <w:pPr>
        <w:pStyle w:val="Heading2"/>
      </w:pPr>
      <w:r>
        <w:lastRenderedPageBreak/>
        <w:t>Scour Summary Table</w:t>
      </w:r>
    </w:p>
    <w:p w14:paraId="2BA1F2A2" w14:textId="77777777" w:rsidR="00B37CDA" w:rsidRDefault="00AF25C2">
      <w:pPr>
        <w:pStyle w:val="Heading3"/>
      </w:pPr>
      <w:r>
        <w:t>Long Term Degradation</w:t>
      </w:r>
    </w:p>
    <w:p w14:paraId="7EE5FC87" w14:textId="77777777" w:rsidR="00B37CDA" w:rsidRDefault="00AF25C2">
      <w:pPr>
        <w:pStyle w:val="Heading3"/>
      </w:pPr>
      <w:r>
        <w:t>Contraction Scour</w:t>
      </w:r>
    </w:p>
    <w:p w14:paraId="5815B26A" w14:textId="77777777" w:rsidR="00B37CDA" w:rsidRDefault="00AF25C2">
      <w:pPr>
        <w:pStyle w:val="Heading3"/>
      </w:pPr>
      <w:r>
        <w:t>Local Scour at Piers</w:t>
      </w:r>
    </w:p>
    <w:p w14:paraId="536A7196" w14:textId="77777777" w:rsidR="00B37CDA" w:rsidRDefault="00AF25C2">
      <w:pPr>
        <w:pStyle w:val="Heading3"/>
      </w:pPr>
      <w:r>
        <w:t>Local Scour at Abutments</w:t>
      </w:r>
    </w:p>
    <w:tbl>
      <w:tblPr>
        <w:tblStyle w:val="LightShading-Accent1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B37CDA" w14:paraId="4F6F455D" w14:textId="77777777" w:rsidTr="00B37C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3594629B" w14:textId="77777777" w:rsidR="00B37CDA" w:rsidRDefault="00AF25C2">
            <w:r>
              <w:t>Parameter</w:t>
            </w:r>
          </w:p>
        </w:tc>
        <w:tc>
          <w:tcPr>
            <w:tcW w:w="2160" w:type="dxa"/>
          </w:tcPr>
          <w:p w14:paraId="1897A95B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Value</w:t>
            </w:r>
          </w:p>
        </w:tc>
        <w:tc>
          <w:tcPr>
            <w:tcW w:w="2160" w:type="dxa"/>
          </w:tcPr>
          <w:p w14:paraId="0D48C1C2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Units</w:t>
            </w:r>
          </w:p>
        </w:tc>
        <w:tc>
          <w:tcPr>
            <w:tcW w:w="2160" w:type="dxa"/>
          </w:tcPr>
          <w:p w14:paraId="3B3DDDB5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</w:t>
            </w:r>
          </w:p>
        </w:tc>
      </w:tr>
      <w:tr w:rsidR="00B37CDA" w14:paraId="4AEB9AEA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7AC4EE1A" w14:textId="77777777" w:rsidR="00B37CDA" w:rsidRDefault="00AF25C2">
            <w:r>
              <w:t>Right Abutment</w:t>
            </w:r>
          </w:p>
        </w:tc>
        <w:tc>
          <w:tcPr>
            <w:tcW w:w="2160" w:type="dxa"/>
          </w:tcPr>
          <w:p w14:paraId="6FEF5C2B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0" w:type="dxa"/>
          </w:tcPr>
          <w:p w14:paraId="4CAFE038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0" w:type="dxa"/>
          </w:tcPr>
          <w:p w14:paraId="1239B544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37CDA" w14:paraId="7B5BDA8E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4BA2D91A" w14:textId="77777777" w:rsidR="00B37CDA" w:rsidRDefault="00AF25C2">
            <w:r>
              <w:t xml:space="preserve">  Abutment Scour Depth</w:t>
            </w:r>
          </w:p>
        </w:tc>
        <w:tc>
          <w:tcPr>
            <w:tcW w:w="2160" w:type="dxa"/>
          </w:tcPr>
          <w:p w14:paraId="416F88F8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10.62</w:t>
            </w:r>
          </w:p>
        </w:tc>
        <w:tc>
          <w:tcPr>
            <w:tcW w:w="2160" w:type="dxa"/>
          </w:tcPr>
          <w:p w14:paraId="6EE679B8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1AD869B4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NCHRP Method: Scour Condition B</w:t>
            </w:r>
          </w:p>
        </w:tc>
      </w:tr>
      <w:tr w:rsidR="00B37CDA" w14:paraId="574F3914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0DDC7452" w14:textId="77777777" w:rsidR="00B37CDA" w:rsidRDefault="00AF25C2">
            <w:r>
              <w:t xml:space="preserve">  Max Flow Depth including Abutment Scour</w:t>
            </w:r>
          </w:p>
        </w:tc>
        <w:tc>
          <w:tcPr>
            <w:tcW w:w="2160" w:type="dxa"/>
          </w:tcPr>
          <w:p w14:paraId="5D6735A5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15.58</w:t>
            </w:r>
          </w:p>
        </w:tc>
        <w:tc>
          <w:tcPr>
            <w:tcW w:w="2160" w:type="dxa"/>
          </w:tcPr>
          <w:p w14:paraId="5B81DC32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1FE96187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37CDA" w14:paraId="5F503933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154DA795" w14:textId="77777777" w:rsidR="00B37CDA" w:rsidRDefault="00AF25C2">
            <w:r>
              <w:t xml:space="preserve">  Total Scour at Abutment</w:t>
            </w:r>
          </w:p>
        </w:tc>
        <w:tc>
          <w:tcPr>
            <w:tcW w:w="2160" w:type="dxa"/>
          </w:tcPr>
          <w:p w14:paraId="5F22C782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10.62</w:t>
            </w:r>
          </w:p>
        </w:tc>
        <w:tc>
          <w:tcPr>
            <w:tcW w:w="2160" w:type="dxa"/>
          </w:tcPr>
          <w:p w14:paraId="544CB1E6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1D519F12" w14:textId="77777777" w:rsidR="00B37CDA" w:rsidRDefault="00B37C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37CDA" w14:paraId="73B1517F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23AF3431" w14:textId="77777777" w:rsidR="00B37CDA" w:rsidRDefault="00AF25C2">
            <w:r>
              <w:t xml:space="preserve">  Local Streambed Elevation at Abutment</w:t>
            </w:r>
          </w:p>
        </w:tc>
        <w:tc>
          <w:tcPr>
            <w:tcW w:w="2160" w:type="dxa"/>
          </w:tcPr>
          <w:p w14:paraId="13720D67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1042.07</w:t>
            </w:r>
          </w:p>
        </w:tc>
        <w:tc>
          <w:tcPr>
            <w:tcW w:w="2160" w:type="dxa"/>
          </w:tcPr>
          <w:p w14:paraId="1978D47A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4B7C1EAB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prior to any scour</w:t>
            </w:r>
          </w:p>
        </w:tc>
      </w:tr>
      <w:tr w:rsidR="00B37CDA" w14:paraId="46B8BCE6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74906AFF" w14:textId="77777777" w:rsidR="00B37CDA" w:rsidRDefault="00AF25C2">
            <w:r>
              <w:t xml:space="preserve">  Total Scour Elevation at Abutment</w:t>
            </w:r>
          </w:p>
        </w:tc>
        <w:tc>
          <w:tcPr>
            <w:tcW w:w="2160" w:type="dxa"/>
          </w:tcPr>
          <w:p w14:paraId="6365AE33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1023.74</w:t>
            </w:r>
          </w:p>
        </w:tc>
        <w:tc>
          <w:tcPr>
            <w:tcW w:w="2160" w:type="dxa"/>
          </w:tcPr>
          <w:p w14:paraId="4ED8B437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6A868C14" w14:textId="77777777" w:rsidR="00B37CDA" w:rsidRDefault="00B37C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8339108" w14:textId="77777777" w:rsidR="00B37CDA" w:rsidRDefault="00AF25C2">
      <w:r>
        <w:rPr>
          <w:noProof/>
        </w:rPr>
        <w:drawing>
          <wp:inline distT="0" distB="0" distL="0" distR="0" wp14:anchorId="329FF6D7" wp14:editId="3DCD768A">
            <wp:extent cx="5486400" cy="393192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bmp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4FB2B4" w14:textId="77777777" w:rsidR="00B37CDA" w:rsidRDefault="00AF25C2">
      <w:r>
        <w:rPr>
          <w:noProof/>
        </w:rPr>
        <w:lastRenderedPageBreak/>
        <w:drawing>
          <wp:inline distT="0" distB="0" distL="0" distR="0" wp14:anchorId="0E495D35" wp14:editId="2F898243">
            <wp:extent cx="5486400" cy="393192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77237" w14:textId="77777777" w:rsidR="00B37CDA" w:rsidRDefault="00AF25C2">
      <w:pPr>
        <w:pStyle w:val="Heading1"/>
      </w:pPr>
      <w:r>
        <w:t xml:space="preserve">Bridge Scour </w:t>
      </w:r>
      <w:r>
        <w:t>Analysis:B-002-0-23_25 Year_Layer 1_Critical Shear Stress = 0.7360</w:t>
      </w:r>
    </w:p>
    <w:p w14:paraId="1835851E" w14:textId="77777777" w:rsidR="00B37CDA" w:rsidRDefault="00AF25C2">
      <w:r>
        <w:t>Notes:</w:t>
      </w:r>
    </w:p>
    <w:p w14:paraId="5840A145" w14:textId="77777777" w:rsidR="00B37CDA" w:rsidRDefault="00AF25C2">
      <w:pPr>
        <w:pStyle w:val="Heading2"/>
      </w:pPr>
      <w:r>
        <w:t>Scenario: Scour Scenario</w:t>
      </w:r>
    </w:p>
    <w:p w14:paraId="4277B7F2" w14:textId="77777777" w:rsidR="00B37CDA" w:rsidRDefault="00AF25C2">
      <w:pPr>
        <w:pStyle w:val="Heading3"/>
      </w:pPr>
      <w:r>
        <w:t>Local Scour at Abutments Summary</w:t>
      </w:r>
    </w:p>
    <w:p w14:paraId="05D89DA1" w14:textId="77777777" w:rsidR="00B37CDA" w:rsidRDefault="00AF25C2">
      <w:pPr>
        <w:pStyle w:val="Heading4"/>
      </w:pPr>
      <w:r>
        <w:t>Left Abutment</w:t>
      </w:r>
    </w:p>
    <w:p w14:paraId="6223CD61" w14:textId="77777777" w:rsidR="00B37CDA" w:rsidRDefault="00AF25C2">
      <w:r>
        <w:t>Abutment Scour Method:  NCHRP Method</w:t>
      </w:r>
    </w:p>
    <w:p w14:paraId="128ADC4E" w14:textId="77777777" w:rsidR="00B37CDA" w:rsidRDefault="00AF25C2">
      <w:r>
        <w:t>Abutment Scour Depth 1.12 ft</w:t>
      </w:r>
    </w:p>
    <w:p w14:paraId="74325C8C" w14:textId="77777777" w:rsidR="00B37CDA" w:rsidRDefault="00AF25C2">
      <w:r>
        <w:t>Total Scour at Abutment 1.12 ft</w:t>
      </w:r>
    </w:p>
    <w:p w14:paraId="4B155A40" w14:textId="77777777" w:rsidR="00B37CDA" w:rsidRDefault="00AF25C2">
      <w:r>
        <w:t>Total Scour Elevation at Abutment 1038.01 ft</w:t>
      </w:r>
    </w:p>
    <w:p w14:paraId="0D34189A" w14:textId="77777777" w:rsidR="00B37CDA" w:rsidRDefault="00AF25C2">
      <w:pPr>
        <w:pStyle w:val="Heading3"/>
      </w:pPr>
      <w:r>
        <w:t>Left Abutment Details</w:t>
      </w:r>
    </w:p>
    <w:p w14:paraId="22A08D23" w14:textId="77777777" w:rsidR="00B37CDA" w:rsidRDefault="00AF25C2">
      <w:pPr>
        <w:pStyle w:val="Heading4"/>
      </w:pPr>
      <w:r>
        <w:t>Abutment Scour</w:t>
      </w:r>
    </w:p>
    <w:p w14:paraId="04532C3E" w14:textId="77777777" w:rsidR="00B37CDA" w:rsidRDefault="00AF25C2">
      <w:r>
        <w:t>Computation Type: NCHRP</w:t>
      </w:r>
    </w:p>
    <w:p w14:paraId="05D506AA" w14:textId="77777777" w:rsidR="00B37CDA" w:rsidRDefault="00AF25C2">
      <w:r>
        <w:t>Input Parameters</w:t>
      </w:r>
    </w:p>
    <w:p w14:paraId="586D6DD1" w14:textId="77777777" w:rsidR="00B37CDA" w:rsidRDefault="00AF25C2">
      <w:pPr>
        <w:pStyle w:val="Heading5"/>
      </w:pPr>
      <w:r>
        <w:lastRenderedPageBreak/>
        <w:t>NCHRP Method</w:t>
      </w:r>
    </w:p>
    <w:p w14:paraId="791ABE65" w14:textId="77777777" w:rsidR="00B37CDA" w:rsidRDefault="00AF25C2">
      <w:r>
        <w:t>Abutment Type: Vertical-wall abutment</w:t>
      </w:r>
    </w:p>
    <w:p w14:paraId="12070FDF" w14:textId="77777777" w:rsidR="00B37CDA" w:rsidRDefault="00AF25C2">
      <w:r>
        <w:t>Angle of Embankment to Flow: 90.00 Degrees</w:t>
      </w:r>
    </w:p>
    <w:p w14:paraId="33F89622" w14:textId="77777777" w:rsidR="00B37CDA" w:rsidRDefault="00AF25C2">
      <w:r>
        <w:t>Centerline Length of Embankment: 3.75 ft</w:t>
      </w:r>
    </w:p>
    <w:p w14:paraId="62A47210" w14:textId="77777777" w:rsidR="00B37CDA" w:rsidRDefault="00AF25C2">
      <w:r>
        <w:t>Projected Length of Embankment: 3.75 ft</w:t>
      </w:r>
    </w:p>
    <w:p w14:paraId="59B8B63D" w14:textId="77777777" w:rsidR="00B37CDA" w:rsidRDefault="00AF25C2">
      <w:r>
        <w:t>Width of Flood Plain: 226.45 ft</w:t>
      </w:r>
    </w:p>
    <w:p w14:paraId="1E34279E" w14:textId="77777777" w:rsidR="00B37CDA" w:rsidRDefault="00AF25C2">
      <w:r>
        <w:t>Unit Discharge, Upstream in Main Channel (q1): 5.52 cfs</w:t>
      </w:r>
    </w:p>
    <w:p w14:paraId="51E089A0" w14:textId="77777777" w:rsidR="00B37CDA" w:rsidRDefault="00AF25C2">
      <w:r>
        <w:t>Unit Discharge in the Constricted Area (q2): 5.49 cfs/ft</w:t>
      </w:r>
    </w:p>
    <w:p w14:paraId="2E0CA5EE" w14:textId="77777777" w:rsidR="00B37CDA" w:rsidRDefault="00AF25C2">
      <w:r>
        <w:t>D50: 1.000000 mm</w:t>
      </w:r>
    </w:p>
    <w:p w14:paraId="36465708" w14:textId="77777777" w:rsidR="00B37CDA" w:rsidRDefault="00AF25C2">
      <w:r>
        <w:t>Upstream Flow Depth: 2.49 ft</w:t>
      </w:r>
    </w:p>
    <w:p w14:paraId="438590E4" w14:textId="77777777" w:rsidR="00B37CDA" w:rsidRDefault="00AF25C2">
      <w:r>
        <w:t>User Defined Shear Stress of floodplain</w:t>
      </w:r>
    </w:p>
    <w:p w14:paraId="76146380" w14:textId="77777777" w:rsidR="00B37CDA" w:rsidRDefault="00AF25C2">
      <w:r>
        <w:t>Critical Shear Stress of Floodplain Material: 0.7360 lb/ft^3</w:t>
      </w:r>
    </w:p>
    <w:p w14:paraId="073A1C31" w14:textId="77777777" w:rsidR="00B37CDA" w:rsidRDefault="00AF25C2">
      <w:r>
        <w:t>Unit Weight of Water: 62.40 lb/ft^3</w:t>
      </w:r>
    </w:p>
    <w:p w14:paraId="5B582C7C" w14:textId="77777777" w:rsidR="00B37CDA" w:rsidRDefault="00AF25C2">
      <w:r>
        <w:t xml:space="preserve">Manning's n: 0.0300 </w:t>
      </w:r>
    </w:p>
    <w:p w14:paraId="60AF8316" w14:textId="77777777" w:rsidR="00B37CDA" w:rsidRDefault="00AF25C2">
      <w:r>
        <w:t>Flow Depth Prior to Scour: 1.36 ft</w:t>
      </w:r>
    </w:p>
    <w:p w14:paraId="4844CE5D" w14:textId="77777777" w:rsidR="00B37CDA" w:rsidRDefault="00AF25C2">
      <w:pPr>
        <w:pStyle w:val="Heading5"/>
      </w:pPr>
      <w:r>
        <w:t>Result Parameters</w:t>
      </w:r>
    </w:p>
    <w:p w14:paraId="12ADAACB" w14:textId="77777777" w:rsidR="00B37CDA" w:rsidRDefault="00AF25C2">
      <w:r>
        <w:t xml:space="preserve">q2/q1: 0.99 </w:t>
      </w:r>
    </w:p>
    <w:p w14:paraId="2B7DDB87" w14:textId="77777777" w:rsidR="00B37CDA" w:rsidRDefault="00AF25C2">
      <w:r>
        <w:t>Average Velocity Upstream: 2.22 ft/s</w:t>
      </w:r>
    </w:p>
    <w:p w14:paraId="165BA336" w14:textId="77777777" w:rsidR="00B37CDA" w:rsidRDefault="00AF25C2">
      <w:r>
        <w:t xml:space="preserve">Critical Velocity above </w:t>
      </w:r>
      <w:r>
        <w:t>which Bed Materal of Size D and Smaller will be Transported: 1.93 ft/s</w:t>
      </w:r>
    </w:p>
    <w:p w14:paraId="549107F0" w14:textId="77777777" w:rsidR="00B37CDA" w:rsidRDefault="00AF25C2">
      <w:r>
        <w:t>Scour Condition: Live Bed</w:t>
      </w:r>
    </w:p>
    <w:p w14:paraId="5AEA5A4D" w14:textId="77777777" w:rsidR="00B37CDA" w:rsidRDefault="00AF25C2">
      <w:r>
        <w:t xml:space="preserve">Embankment Length/Floodplain Width Ratio: 0.02 </w:t>
      </w:r>
    </w:p>
    <w:p w14:paraId="6B972D30" w14:textId="77777777" w:rsidR="00B37CDA" w:rsidRDefault="00AF25C2">
      <w:r>
        <w:t>Scour Condition: b (overbank)</w:t>
      </w:r>
    </w:p>
    <w:p w14:paraId="21AD75E3" w14:textId="77777777" w:rsidR="00B37CDA" w:rsidRDefault="00AF25C2">
      <w:r>
        <w:t xml:space="preserve">Amplification Factor: 1.00 </w:t>
      </w:r>
    </w:p>
    <w:p w14:paraId="16904B3A" w14:textId="77777777" w:rsidR="00B37CDA" w:rsidRDefault="00AF25C2">
      <w:r>
        <w:t>Flow Depth including Contraction Scour: 2.48 ft</w:t>
      </w:r>
    </w:p>
    <w:p w14:paraId="38A2A7AB" w14:textId="77777777" w:rsidR="00B37CDA" w:rsidRDefault="00AF25C2">
      <w:r>
        <w:t>Maximum Flow Depth including Abutment Scour: 2.48 ft</w:t>
      </w:r>
    </w:p>
    <w:p w14:paraId="53071C6B" w14:textId="77777777" w:rsidR="00B37CDA" w:rsidRDefault="00AF25C2">
      <w:r>
        <w:t>Scour Hole Depth from NCHRP Method: 1.12 ft</w:t>
      </w:r>
    </w:p>
    <w:p w14:paraId="52DA11C8" w14:textId="77777777" w:rsidR="00B37CDA" w:rsidRDefault="00AF25C2">
      <w:pPr>
        <w:pStyle w:val="Heading2"/>
      </w:pPr>
      <w:r>
        <w:lastRenderedPageBreak/>
        <w:t>Scour Summary Table</w:t>
      </w:r>
    </w:p>
    <w:p w14:paraId="12E9087D" w14:textId="77777777" w:rsidR="00B37CDA" w:rsidRDefault="00AF25C2">
      <w:pPr>
        <w:pStyle w:val="Heading3"/>
      </w:pPr>
      <w:r>
        <w:t>Long Term Degradation</w:t>
      </w:r>
    </w:p>
    <w:p w14:paraId="10F76D4B" w14:textId="77777777" w:rsidR="00B37CDA" w:rsidRDefault="00AF25C2">
      <w:pPr>
        <w:pStyle w:val="Heading3"/>
      </w:pPr>
      <w:r>
        <w:t>Contraction Scour</w:t>
      </w:r>
    </w:p>
    <w:p w14:paraId="7F288D77" w14:textId="77777777" w:rsidR="00B37CDA" w:rsidRDefault="00AF25C2">
      <w:pPr>
        <w:pStyle w:val="Heading3"/>
      </w:pPr>
      <w:r>
        <w:t>Local Scour at Piers</w:t>
      </w:r>
    </w:p>
    <w:p w14:paraId="51C80969" w14:textId="77777777" w:rsidR="00B37CDA" w:rsidRDefault="00AF25C2">
      <w:pPr>
        <w:pStyle w:val="Heading3"/>
      </w:pPr>
      <w:r>
        <w:t>Local Scour at Abutments</w:t>
      </w:r>
    </w:p>
    <w:tbl>
      <w:tblPr>
        <w:tblStyle w:val="LightShading-Accent1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B37CDA" w14:paraId="0D4BCB69" w14:textId="77777777" w:rsidTr="00B37C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021DF2AA" w14:textId="77777777" w:rsidR="00B37CDA" w:rsidRDefault="00AF25C2">
            <w:r>
              <w:t>Parameter</w:t>
            </w:r>
          </w:p>
        </w:tc>
        <w:tc>
          <w:tcPr>
            <w:tcW w:w="2160" w:type="dxa"/>
          </w:tcPr>
          <w:p w14:paraId="51F31E5A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Value</w:t>
            </w:r>
          </w:p>
        </w:tc>
        <w:tc>
          <w:tcPr>
            <w:tcW w:w="2160" w:type="dxa"/>
          </w:tcPr>
          <w:p w14:paraId="76E03E2F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Units</w:t>
            </w:r>
          </w:p>
        </w:tc>
        <w:tc>
          <w:tcPr>
            <w:tcW w:w="2160" w:type="dxa"/>
          </w:tcPr>
          <w:p w14:paraId="13BE799A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</w:t>
            </w:r>
          </w:p>
        </w:tc>
      </w:tr>
      <w:tr w:rsidR="00B37CDA" w14:paraId="5824FA47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2FC7330B" w14:textId="77777777" w:rsidR="00B37CDA" w:rsidRDefault="00AF25C2">
            <w:r>
              <w:t>Left Abutment</w:t>
            </w:r>
          </w:p>
        </w:tc>
        <w:tc>
          <w:tcPr>
            <w:tcW w:w="2160" w:type="dxa"/>
          </w:tcPr>
          <w:p w14:paraId="07FDF3CF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0" w:type="dxa"/>
          </w:tcPr>
          <w:p w14:paraId="347EF244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0" w:type="dxa"/>
          </w:tcPr>
          <w:p w14:paraId="0520D8AC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37CDA" w14:paraId="68CE803B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1DA24DB0" w14:textId="77777777" w:rsidR="00B37CDA" w:rsidRDefault="00AF25C2">
            <w:r>
              <w:t xml:space="preserve">  Abutment Scour Depth</w:t>
            </w:r>
          </w:p>
        </w:tc>
        <w:tc>
          <w:tcPr>
            <w:tcW w:w="2160" w:type="dxa"/>
          </w:tcPr>
          <w:p w14:paraId="768B0EE2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1.12</w:t>
            </w:r>
          </w:p>
        </w:tc>
        <w:tc>
          <w:tcPr>
            <w:tcW w:w="2160" w:type="dxa"/>
          </w:tcPr>
          <w:p w14:paraId="4FC6EBE9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1D553492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NCHRP Method: Scour Condition B</w:t>
            </w:r>
          </w:p>
        </w:tc>
      </w:tr>
      <w:tr w:rsidR="00B37CDA" w14:paraId="13E24272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551A444E" w14:textId="77777777" w:rsidR="00B37CDA" w:rsidRDefault="00AF25C2">
            <w:r>
              <w:t xml:space="preserve">  Max Flow Depth including Abutment Scour</w:t>
            </w:r>
          </w:p>
        </w:tc>
        <w:tc>
          <w:tcPr>
            <w:tcW w:w="2160" w:type="dxa"/>
          </w:tcPr>
          <w:p w14:paraId="6BBB3B40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2.48</w:t>
            </w:r>
          </w:p>
        </w:tc>
        <w:tc>
          <w:tcPr>
            <w:tcW w:w="2160" w:type="dxa"/>
          </w:tcPr>
          <w:p w14:paraId="08DCFB11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2098758C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37CDA" w14:paraId="00D594C5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6A1BC6EF" w14:textId="77777777" w:rsidR="00B37CDA" w:rsidRDefault="00AF25C2">
            <w:r>
              <w:t xml:space="preserve">  Total Scour at Abutment</w:t>
            </w:r>
          </w:p>
        </w:tc>
        <w:tc>
          <w:tcPr>
            <w:tcW w:w="2160" w:type="dxa"/>
          </w:tcPr>
          <w:p w14:paraId="46ABAF84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1.12</w:t>
            </w:r>
          </w:p>
        </w:tc>
        <w:tc>
          <w:tcPr>
            <w:tcW w:w="2160" w:type="dxa"/>
          </w:tcPr>
          <w:p w14:paraId="43793BFC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1CFF1501" w14:textId="77777777" w:rsidR="00B37CDA" w:rsidRDefault="00B37C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37CDA" w14:paraId="77C6EDD3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1CB8EF08" w14:textId="77777777" w:rsidR="00B37CDA" w:rsidRDefault="00AF25C2">
            <w:r>
              <w:t xml:space="preserve">  Local Streambed Elevation at Abutment</w:t>
            </w:r>
          </w:p>
        </w:tc>
        <w:tc>
          <w:tcPr>
            <w:tcW w:w="2160" w:type="dxa"/>
          </w:tcPr>
          <w:p w14:paraId="7DB6D8D9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1040.85</w:t>
            </w:r>
          </w:p>
        </w:tc>
        <w:tc>
          <w:tcPr>
            <w:tcW w:w="2160" w:type="dxa"/>
          </w:tcPr>
          <w:p w14:paraId="6AAA0B75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18866B16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prior to any scour</w:t>
            </w:r>
          </w:p>
        </w:tc>
      </w:tr>
      <w:tr w:rsidR="00B37CDA" w14:paraId="7697EE1E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259EB8C1" w14:textId="77777777" w:rsidR="00B37CDA" w:rsidRDefault="00AF25C2">
            <w:r>
              <w:t xml:space="preserve">  Total Scour Elevation at Abutment</w:t>
            </w:r>
          </w:p>
        </w:tc>
        <w:tc>
          <w:tcPr>
            <w:tcW w:w="2160" w:type="dxa"/>
          </w:tcPr>
          <w:p w14:paraId="55229CC1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1038.01</w:t>
            </w:r>
          </w:p>
        </w:tc>
        <w:tc>
          <w:tcPr>
            <w:tcW w:w="2160" w:type="dxa"/>
          </w:tcPr>
          <w:p w14:paraId="2BE46D62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75451733" w14:textId="77777777" w:rsidR="00B37CDA" w:rsidRDefault="00B37C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D96F8FF" w14:textId="77777777" w:rsidR="00B37CDA" w:rsidRDefault="00AF25C2">
      <w:r>
        <w:rPr>
          <w:noProof/>
        </w:rPr>
        <w:drawing>
          <wp:inline distT="0" distB="0" distL="0" distR="0" wp14:anchorId="49570D2B" wp14:editId="2BA119BE">
            <wp:extent cx="5486400" cy="393192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bmp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DB3177" w14:textId="77777777" w:rsidR="00B37CDA" w:rsidRDefault="00AF25C2">
      <w:r>
        <w:rPr>
          <w:noProof/>
        </w:rPr>
        <w:lastRenderedPageBreak/>
        <w:drawing>
          <wp:inline distT="0" distB="0" distL="0" distR="0" wp14:anchorId="5E654FCF" wp14:editId="6FB3A478">
            <wp:extent cx="5486400" cy="393192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59279" w14:textId="77777777" w:rsidR="00B37CDA" w:rsidRDefault="00AF25C2">
      <w:pPr>
        <w:pStyle w:val="Heading1"/>
      </w:pPr>
      <w:r>
        <w:t>Bridge Scour Analysis:B-001-0-23_25 Year_Layer 1_Critical Shear Stress = 0.1009</w:t>
      </w:r>
    </w:p>
    <w:p w14:paraId="4FD1098B" w14:textId="77777777" w:rsidR="00B37CDA" w:rsidRDefault="00AF25C2">
      <w:r>
        <w:t>Notes:</w:t>
      </w:r>
    </w:p>
    <w:p w14:paraId="2167EE64" w14:textId="77777777" w:rsidR="00B37CDA" w:rsidRDefault="00AF25C2">
      <w:pPr>
        <w:pStyle w:val="Heading2"/>
      </w:pPr>
      <w:r>
        <w:t>Scenario: Scour Scenario</w:t>
      </w:r>
    </w:p>
    <w:p w14:paraId="2B314473" w14:textId="77777777" w:rsidR="00B37CDA" w:rsidRDefault="00AF25C2">
      <w:pPr>
        <w:pStyle w:val="Heading3"/>
      </w:pPr>
      <w:r>
        <w:t>Local Scour at Abutments Summary</w:t>
      </w:r>
    </w:p>
    <w:p w14:paraId="1C1BCC9E" w14:textId="77777777" w:rsidR="00B37CDA" w:rsidRDefault="00AF25C2">
      <w:pPr>
        <w:pStyle w:val="Heading4"/>
      </w:pPr>
      <w:r>
        <w:t>Right Abutment</w:t>
      </w:r>
    </w:p>
    <w:p w14:paraId="71857EE5" w14:textId="77777777" w:rsidR="00B37CDA" w:rsidRDefault="00AF25C2">
      <w:r>
        <w:t>Abutment Scour Method:  NCHRP Method</w:t>
      </w:r>
    </w:p>
    <w:p w14:paraId="29620B8F" w14:textId="77777777" w:rsidR="00B37CDA" w:rsidRDefault="00AF25C2">
      <w:r>
        <w:t>Abutment Scour Depth 5.88 ft</w:t>
      </w:r>
    </w:p>
    <w:p w14:paraId="316223DF" w14:textId="77777777" w:rsidR="00B37CDA" w:rsidRDefault="00AF25C2">
      <w:r>
        <w:t>Total Scour at Abutment 5.88 ft</w:t>
      </w:r>
    </w:p>
    <w:p w14:paraId="1D070153" w14:textId="77777777" w:rsidR="00B37CDA" w:rsidRDefault="00AF25C2">
      <w:r>
        <w:t>Total Scour Elevation at Abutment 1032.65 ft</w:t>
      </w:r>
    </w:p>
    <w:p w14:paraId="30CA826D" w14:textId="77777777" w:rsidR="00B37CDA" w:rsidRDefault="00AF25C2">
      <w:pPr>
        <w:pStyle w:val="Heading3"/>
      </w:pPr>
      <w:r>
        <w:t>Right Abutment Details</w:t>
      </w:r>
    </w:p>
    <w:p w14:paraId="63FA6F0E" w14:textId="77777777" w:rsidR="00B37CDA" w:rsidRDefault="00AF25C2">
      <w:pPr>
        <w:pStyle w:val="Heading4"/>
      </w:pPr>
      <w:r>
        <w:t>Abutment Scour</w:t>
      </w:r>
    </w:p>
    <w:p w14:paraId="198355AA" w14:textId="77777777" w:rsidR="00B37CDA" w:rsidRDefault="00AF25C2">
      <w:r>
        <w:t>Computation Type: NCHRP</w:t>
      </w:r>
    </w:p>
    <w:p w14:paraId="5E7A0B9C" w14:textId="77777777" w:rsidR="00B37CDA" w:rsidRDefault="00AF25C2">
      <w:r>
        <w:t>Input Parameters</w:t>
      </w:r>
    </w:p>
    <w:p w14:paraId="0B1C4A00" w14:textId="77777777" w:rsidR="00B37CDA" w:rsidRDefault="00AF25C2">
      <w:pPr>
        <w:pStyle w:val="Heading5"/>
      </w:pPr>
      <w:r>
        <w:lastRenderedPageBreak/>
        <w:t>NCHRP Method</w:t>
      </w:r>
    </w:p>
    <w:p w14:paraId="574F8BCF" w14:textId="77777777" w:rsidR="00B37CDA" w:rsidRDefault="00AF25C2">
      <w:r>
        <w:t>Abutment Type: Vertical-wall abutment</w:t>
      </w:r>
    </w:p>
    <w:p w14:paraId="21B36BAD" w14:textId="77777777" w:rsidR="00B37CDA" w:rsidRDefault="00AF25C2">
      <w:r>
        <w:t>Angle of Embankment to Flow: 90.00 Degrees</w:t>
      </w:r>
    </w:p>
    <w:p w14:paraId="7B369FC4" w14:textId="77777777" w:rsidR="00B37CDA" w:rsidRDefault="00AF25C2">
      <w:r>
        <w:t>Centerline Length of Embankment: 3.75 ft</w:t>
      </w:r>
    </w:p>
    <w:p w14:paraId="799C0CD3" w14:textId="77777777" w:rsidR="00B37CDA" w:rsidRDefault="00AF25C2">
      <w:r>
        <w:t>Projected Length of Embankment: 3.75 ft</w:t>
      </w:r>
    </w:p>
    <w:p w14:paraId="72A4E6C5" w14:textId="77777777" w:rsidR="00B37CDA" w:rsidRDefault="00AF25C2">
      <w:r>
        <w:t>Width of Flood Plain: 146.47 ft</w:t>
      </w:r>
    </w:p>
    <w:p w14:paraId="3B3617F7" w14:textId="77777777" w:rsidR="00B37CDA" w:rsidRDefault="00AF25C2">
      <w:r>
        <w:t>Unit Discharge, Upstream in Main Channel (q1): 4.35 cfs</w:t>
      </w:r>
    </w:p>
    <w:p w14:paraId="25423713" w14:textId="77777777" w:rsidR="00B37CDA" w:rsidRDefault="00AF25C2">
      <w:r>
        <w:t>Unit Discharge in the Constricted Area (q2): 7.50 cfs/ft</w:t>
      </w:r>
    </w:p>
    <w:p w14:paraId="78478D4B" w14:textId="77777777" w:rsidR="00B37CDA" w:rsidRDefault="00AF25C2">
      <w:r>
        <w:t xml:space="preserve">D50: </w:t>
      </w:r>
      <w:r>
        <w:t>1.000000 mm</w:t>
      </w:r>
    </w:p>
    <w:p w14:paraId="6C047BB1" w14:textId="77777777" w:rsidR="00B37CDA" w:rsidRDefault="00AF25C2">
      <w:r>
        <w:t>Upstream Flow Depth: 2.16 ft</w:t>
      </w:r>
    </w:p>
    <w:p w14:paraId="030A227A" w14:textId="77777777" w:rsidR="00B37CDA" w:rsidRDefault="00AF25C2">
      <w:r>
        <w:t>User Defined Shear Stress of floodplain</w:t>
      </w:r>
    </w:p>
    <w:p w14:paraId="36D94876" w14:textId="77777777" w:rsidR="00B37CDA" w:rsidRDefault="00AF25C2">
      <w:r>
        <w:t>Critical Shear Stress of Floodplain Material: 0.1009 lb/ft^3</w:t>
      </w:r>
    </w:p>
    <w:p w14:paraId="48BD9BCE" w14:textId="77777777" w:rsidR="00B37CDA" w:rsidRDefault="00AF25C2">
      <w:r>
        <w:t>Unit Weight of Water: 62.40 lb/ft^3</w:t>
      </w:r>
    </w:p>
    <w:p w14:paraId="2D0EFC83" w14:textId="77777777" w:rsidR="00B37CDA" w:rsidRDefault="00AF25C2">
      <w:r>
        <w:t xml:space="preserve">Manning's n: 0.0300 </w:t>
      </w:r>
    </w:p>
    <w:p w14:paraId="32F9FCCA" w14:textId="77777777" w:rsidR="00B37CDA" w:rsidRDefault="00AF25C2">
      <w:r>
        <w:t>Flow Depth Prior to Scour: 1.63 ft</w:t>
      </w:r>
    </w:p>
    <w:p w14:paraId="3B63AAFF" w14:textId="77777777" w:rsidR="00B37CDA" w:rsidRDefault="00AF25C2">
      <w:pPr>
        <w:pStyle w:val="Heading5"/>
      </w:pPr>
      <w:r>
        <w:t xml:space="preserve">Result </w:t>
      </w:r>
      <w:r>
        <w:t>Parameters</w:t>
      </w:r>
    </w:p>
    <w:p w14:paraId="79A3DBC3" w14:textId="77777777" w:rsidR="00B37CDA" w:rsidRDefault="00AF25C2">
      <w:r>
        <w:t xml:space="preserve">q2/q1: 1.72 </w:t>
      </w:r>
    </w:p>
    <w:p w14:paraId="1E32D3F5" w14:textId="77777777" w:rsidR="00B37CDA" w:rsidRDefault="00AF25C2">
      <w:r>
        <w:t>Average Velocity Upstream: 2.01 ft/s</w:t>
      </w:r>
    </w:p>
    <w:p w14:paraId="1EFA2B42" w14:textId="77777777" w:rsidR="00B37CDA" w:rsidRDefault="00AF25C2">
      <w:r>
        <w:t>Critical Velocity above which Bed Materal of Size D and Smaller will be Transported: 1.89 ft/s</w:t>
      </w:r>
    </w:p>
    <w:p w14:paraId="7E5A40DD" w14:textId="77777777" w:rsidR="00B37CDA" w:rsidRDefault="00AF25C2">
      <w:r>
        <w:t>Scour Condition: Live Bed</w:t>
      </w:r>
    </w:p>
    <w:p w14:paraId="67775FD6" w14:textId="77777777" w:rsidR="00B37CDA" w:rsidRDefault="00AF25C2">
      <w:r>
        <w:t xml:space="preserve">Embankment Length/Floodplain Width Ratio: 0.03 </w:t>
      </w:r>
    </w:p>
    <w:p w14:paraId="69A470D4" w14:textId="77777777" w:rsidR="00B37CDA" w:rsidRDefault="00AF25C2">
      <w:r>
        <w:t>Scour Condition: b (overbank)</w:t>
      </w:r>
    </w:p>
    <w:p w14:paraId="648957EB" w14:textId="77777777" w:rsidR="00B37CDA" w:rsidRDefault="00AF25C2">
      <w:r>
        <w:t xml:space="preserve">Amplification Factor: 2.18 </w:t>
      </w:r>
    </w:p>
    <w:p w14:paraId="03FEC996" w14:textId="77777777" w:rsidR="00B37CDA" w:rsidRDefault="00AF25C2">
      <w:r>
        <w:t>Flow Depth including Contraction Scour: 3.45 ft</w:t>
      </w:r>
    </w:p>
    <w:p w14:paraId="60883297" w14:textId="77777777" w:rsidR="00B37CDA" w:rsidRDefault="00AF25C2">
      <w:r>
        <w:t>Maximum Flow Depth including Abutment Scour: 7.51 ft</w:t>
      </w:r>
    </w:p>
    <w:p w14:paraId="6409C669" w14:textId="77777777" w:rsidR="00B37CDA" w:rsidRDefault="00AF25C2">
      <w:r>
        <w:t>Scour Hole Depth from NCHRP Method: 5.88 ft</w:t>
      </w:r>
    </w:p>
    <w:p w14:paraId="660D9823" w14:textId="77777777" w:rsidR="00B37CDA" w:rsidRDefault="00AF25C2">
      <w:pPr>
        <w:pStyle w:val="Heading2"/>
      </w:pPr>
      <w:r>
        <w:lastRenderedPageBreak/>
        <w:t>Scour Summary Table</w:t>
      </w:r>
    </w:p>
    <w:p w14:paraId="3292696E" w14:textId="77777777" w:rsidR="00B37CDA" w:rsidRDefault="00AF25C2">
      <w:pPr>
        <w:pStyle w:val="Heading3"/>
      </w:pPr>
      <w:r>
        <w:t>Long Term Degradation</w:t>
      </w:r>
    </w:p>
    <w:p w14:paraId="35E37E53" w14:textId="77777777" w:rsidR="00B37CDA" w:rsidRDefault="00AF25C2">
      <w:pPr>
        <w:pStyle w:val="Heading3"/>
      </w:pPr>
      <w:r>
        <w:t>Contraction Scour</w:t>
      </w:r>
    </w:p>
    <w:p w14:paraId="7371F610" w14:textId="77777777" w:rsidR="00B37CDA" w:rsidRDefault="00AF25C2">
      <w:pPr>
        <w:pStyle w:val="Heading3"/>
      </w:pPr>
      <w:r>
        <w:t>Local Scour at Piers</w:t>
      </w:r>
    </w:p>
    <w:p w14:paraId="75F9C1B0" w14:textId="77777777" w:rsidR="00B37CDA" w:rsidRDefault="00AF25C2">
      <w:pPr>
        <w:pStyle w:val="Heading3"/>
      </w:pPr>
      <w:r>
        <w:t>Local Scour at Abutments</w:t>
      </w:r>
    </w:p>
    <w:tbl>
      <w:tblPr>
        <w:tblStyle w:val="LightShading-Accent1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B37CDA" w14:paraId="7F2B92CF" w14:textId="77777777" w:rsidTr="00B37C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09888323" w14:textId="77777777" w:rsidR="00B37CDA" w:rsidRDefault="00AF25C2">
            <w:r>
              <w:t>Parameter</w:t>
            </w:r>
          </w:p>
        </w:tc>
        <w:tc>
          <w:tcPr>
            <w:tcW w:w="2160" w:type="dxa"/>
          </w:tcPr>
          <w:p w14:paraId="551B957A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Value</w:t>
            </w:r>
          </w:p>
        </w:tc>
        <w:tc>
          <w:tcPr>
            <w:tcW w:w="2160" w:type="dxa"/>
          </w:tcPr>
          <w:p w14:paraId="1E425944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Units</w:t>
            </w:r>
          </w:p>
        </w:tc>
        <w:tc>
          <w:tcPr>
            <w:tcW w:w="2160" w:type="dxa"/>
          </w:tcPr>
          <w:p w14:paraId="7267476A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</w:t>
            </w:r>
          </w:p>
        </w:tc>
      </w:tr>
      <w:tr w:rsidR="00B37CDA" w14:paraId="6FFBAB07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45ABFF38" w14:textId="77777777" w:rsidR="00B37CDA" w:rsidRDefault="00AF25C2">
            <w:r>
              <w:t>Right Abutment</w:t>
            </w:r>
          </w:p>
        </w:tc>
        <w:tc>
          <w:tcPr>
            <w:tcW w:w="2160" w:type="dxa"/>
          </w:tcPr>
          <w:p w14:paraId="726AD019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0" w:type="dxa"/>
          </w:tcPr>
          <w:p w14:paraId="06BE373C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0" w:type="dxa"/>
          </w:tcPr>
          <w:p w14:paraId="4A59BEDB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37CDA" w14:paraId="52523197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24DD12B9" w14:textId="77777777" w:rsidR="00B37CDA" w:rsidRDefault="00AF25C2">
            <w:r>
              <w:t xml:space="preserve">  Abutment Scour Depth</w:t>
            </w:r>
          </w:p>
        </w:tc>
        <w:tc>
          <w:tcPr>
            <w:tcW w:w="2160" w:type="dxa"/>
          </w:tcPr>
          <w:p w14:paraId="5023FB54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5.88</w:t>
            </w:r>
          </w:p>
        </w:tc>
        <w:tc>
          <w:tcPr>
            <w:tcW w:w="2160" w:type="dxa"/>
          </w:tcPr>
          <w:p w14:paraId="0F6DA13B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7BCF147E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NCHRP Method: Scour Condition B</w:t>
            </w:r>
          </w:p>
        </w:tc>
      </w:tr>
      <w:tr w:rsidR="00B37CDA" w14:paraId="1464E6B1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36454599" w14:textId="77777777" w:rsidR="00B37CDA" w:rsidRDefault="00AF25C2">
            <w:r>
              <w:t xml:space="preserve">  Max Flow Depth including Abutment Scour</w:t>
            </w:r>
          </w:p>
        </w:tc>
        <w:tc>
          <w:tcPr>
            <w:tcW w:w="2160" w:type="dxa"/>
          </w:tcPr>
          <w:p w14:paraId="1A8BCCF6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7.51</w:t>
            </w:r>
          </w:p>
        </w:tc>
        <w:tc>
          <w:tcPr>
            <w:tcW w:w="2160" w:type="dxa"/>
          </w:tcPr>
          <w:p w14:paraId="0042ACB3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18E7EC67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37CDA" w14:paraId="2170FECC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7DF2C9C7" w14:textId="77777777" w:rsidR="00B37CDA" w:rsidRDefault="00AF25C2">
            <w:r>
              <w:t xml:space="preserve">  Total Scour at Abutment</w:t>
            </w:r>
          </w:p>
        </w:tc>
        <w:tc>
          <w:tcPr>
            <w:tcW w:w="2160" w:type="dxa"/>
          </w:tcPr>
          <w:p w14:paraId="6633D381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5.88</w:t>
            </w:r>
          </w:p>
        </w:tc>
        <w:tc>
          <w:tcPr>
            <w:tcW w:w="2160" w:type="dxa"/>
          </w:tcPr>
          <w:p w14:paraId="6D45E3C9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2D4093C0" w14:textId="77777777" w:rsidR="00B37CDA" w:rsidRDefault="00B37C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37CDA" w14:paraId="3BECC49A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06EBADFB" w14:textId="77777777" w:rsidR="00B37CDA" w:rsidRDefault="00AF25C2">
            <w:r>
              <w:t xml:space="preserve">  Local Streambed Elevation at Abutment</w:t>
            </w:r>
          </w:p>
        </w:tc>
        <w:tc>
          <w:tcPr>
            <w:tcW w:w="2160" w:type="dxa"/>
          </w:tcPr>
          <w:p w14:paraId="1A7E2FCE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1042.07</w:t>
            </w:r>
          </w:p>
        </w:tc>
        <w:tc>
          <w:tcPr>
            <w:tcW w:w="2160" w:type="dxa"/>
          </w:tcPr>
          <w:p w14:paraId="75FCBF75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7C49F299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prior to any scour</w:t>
            </w:r>
          </w:p>
        </w:tc>
      </w:tr>
      <w:tr w:rsidR="00B37CDA" w14:paraId="1A134569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053F2CE1" w14:textId="77777777" w:rsidR="00B37CDA" w:rsidRDefault="00AF25C2">
            <w:r>
              <w:t xml:space="preserve">  Total Scour Elevation at Abutment</w:t>
            </w:r>
          </w:p>
        </w:tc>
        <w:tc>
          <w:tcPr>
            <w:tcW w:w="2160" w:type="dxa"/>
          </w:tcPr>
          <w:p w14:paraId="63A95A8D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1032.65</w:t>
            </w:r>
          </w:p>
        </w:tc>
        <w:tc>
          <w:tcPr>
            <w:tcW w:w="2160" w:type="dxa"/>
          </w:tcPr>
          <w:p w14:paraId="7303B081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6F974A88" w14:textId="77777777" w:rsidR="00B37CDA" w:rsidRDefault="00B37C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05A8650" w14:textId="77777777" w:rsidR="00B37CDA" w:rsidRDefault="00AF25C2">
      <w:r>
        <w:rPr>
          <w:noProof/>
        </w:rPr>
        <w:drawing>
          <wp:inline distT="0" distB="0" distL="0" distR="0" wp14:anchorId="59B97B7D" wp14:editId="3BC359D4">
            <wp:extent cx="5486400" cy="393192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bmp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F9B9A" w14:textId="77777777" w:rsidR="00B37CDA" w:rsidRDefault="00AF25C2">
      <w:r>
        <w:rPr>
          <w:noProof/>
        </w:rPr>
        <w:lastRenderedPageBreak/>
        <w:drawing>
          <wp:inline distT="0" distB="0" distL="0" distR="0" wp14:anchorId="5059F7AD" wp14:editId="267F83A3">
            <wp:extent cx="5486400" cy="393192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615C8E" w14:textId="77777777" w:rsidR="00B37CDA" w:rsidRDefault="00AF25C2">
      <w:pPr>
        <w:pStyle w:val="Heading1"/>
      </w:pPr>
      <w:r>
        <w:t>Bridge Scour Analysis:B-001-0-23_25 Year_Layer 2_D50 = 0.303</w:t>
      </w:r>
    </w:p>
    <w:p w14:paraId="2E2885DC" w14:textId="77777777" w:rsidR="00B37CDA" w:rsidRDefault="00AF25C2">
      <w:r>
        <w:t>Notes:</w:t>
      </w:r>
    </w:p>
    <w:p w14:paraId="63A40D54" w14:textId="77777777" w:rsidR="00B37CDA" w:rsidRDefault="00AF25C2">
      <w:pPr>
        <w:pStyle w:val="Heading2"/>
      </w:pPr>
      <w:r>
        <w:t>Scenario: Scour Scenario</w:t>
      </w:r>
    </w:p>
    <w:p w14:paraId="27A04980" w14:textId="77777777" w:rsidR="00B37CDA" w:rsidRDefault="00AF25C2">
      <w:pPr>
        <w:pStyle w:val="Heading3"/>
      </w:pPr>
      <w:r>
        <w:t>Local Scour at Abutments Summary</w:t>
      </w:r>
    </w:p>
    <w:p w14:paraId="4B308240" w14:textId="77777777" w:rsidR="00B37CDA" w:rsidRDefault="00AF25C2">
      <w:pPr>
        <w:pStyle w:val="Heading4"/>
      </w:pPr>
      <w:r>
        <w:t>Right Abutment</w:t>
      </w:r>
    </w:p>
    <w:p w14:paraId="1F01A76B" w14:textId="77777777" w:rsidR="00B37CDA" w:rsidRDefault="00AF25C2">
      <w:r>
        <w:t>Abutment Scour Method:  NCHRP Method</w:t>
      </w:r>
    </w:p>
    <w:p w14:paraId="1D80895E" w14:textId="77777777" w:rsidR="00B37CDA" w:rsidRDefault="00AF25C2">
      <w:r>
        <w:t>Abutment Scour Depth 5.88 ft</w:t>
      </w:r>
    </w:p>
    <w:p w14:paraId="6722984A" w14:textId="77777777" w:rsidR="00B37CDA" w:rsidRDefault="00AF25C2">
      <w:r>
        <w:t>Total Scour at Abutment 5.88 ft</w:t>
      </w:r>
    </w:p>
    <w:p w14:paraId="3539311D" w14:textId="77777777" w:rsidR="00B37CDA" w:rsidRDefault="00AF25C2">
      <w:r>
        <w:t>Total Scour Elevation at Abutment 1032.65 ft</w:t>
      </w:r>
    </w:p>
    <w:p w14:paraId="6E1E0464" w14:textId="77777777" w:rsidR="00B37CDA" w:rsidRDefault="00AF25C2">
      <w:pPr>
        <w:pStyle w:val="Heading3"/>
      </w:pPr>
      <w:r>
        <w:t>Right Abutment Details</w:t>
      </w:r>
    </w:p>
    <w:p w14:paraId="109B6EE3" w14:textId="77777777" w:rsidR="00B37CDA" w:rsidRDefault="00AF25C2">
      <w:pPr>
        <w:pStyle w:val="Heading4"/>
      </w:pPr>
      <w:r>
        <w:t>Abutment Scour</w:t>
      </w:r>
    </w:p>
    <w:p w14:paraId="35F9A600" w14:textId="77777777" w:rsidR="00B37CDA" w:rsidRDefault="00AF25C2">
      <w:r>
        <w:t>Computation Type: NCHRP</w:t>
      </w:r>
    </w:p>
    <w:p w14:paraId="456215EE" w14:textId="77777777" w:rsidR="00B37CDA" w:rsidRDefault="00AF25C2">
      <w:r>
        <w:t>Input Parameters</w:t>
      </w:r>
    </w:p>
    <w:p w14:paraId="5EF033AF" w14:textId="77777777" w:rsidR="00B37CDA" w:rsidRDefault="00AF25C2">
      <w:pPr>
        <w:pStyle w:val="Heading5"/>
      </w:pPr>
      <w:r>
        <w:lastRenderedPageBreak/>
        <w:t>NCHRP Method</w:t>
      </w:r>
    </w:p>
    <w:p w14:paraId="3FFBB3D0" w14:textId="77777777" w:rsidR="00B37CDA" w:rsidRDefault="00AF25C2">
      <w:r>
        <w:t>Abutment Type: Vertical-wall abutment</w:t>
      </w:r>
    </w:p>
    <w:p w14:paraId="362E1A57" w14:textId="77777777" w:rsidR="00B37CDA" w:rsidRDefault="00AF25C2">
      <w:r>
        <w:t>Angle of Embankment to Flow: 90.00 Degrees</w:t>
      </w:r>
    </w:p>
    <w:p w14:paraId="21B5450A" w14:textId="77777777" w:rsidR="00B37CDA" w:rsidRDefault="00AF25C2">
      <w:r>
        <w:t>Centerline Length of Embankment: 3.75 ft</w:t>
      </w:r>
    </w:p>
    <w:p w14:paraId="42264469" w14:textId="77777777" w:rsidR="00B37CDA" w:rsidRDefault="00AF25C2">
      <w:r>
        <w:t>Projected Length of Embankment: 3.75 ft</w:t>
      </w:r>
    </w:p>
    <w:p w14:paraId="511B3753" w14:textId="77777777" w:rsidR="00B37CDA" w:rsidRDefault="00AF25C2">
      <w:r>
        <w:t>Width of Flood Plain: 146.47 ft</w:t>
      </w:r>
    </w:p>
    <w:p w14:paraId="1C265A6C" w14:textId="77777777" w:rsidR="00B37CDA" w:rsidRDefault="00AF25C2">
      <w:r>
        <w:t>Unit Discharge, Upstream in Main Channel (q1): 4.35 cfs</w:t>
      </w:r>
    </w:p>
    <w:p w14:paraId="0667B0F6" w14:textId="77777777" w:rsidR="00B37CDA" w:rsidRDefault="00AF25C2">
      <w:r>
        <w:t>Unit Discharge in the Constricted Area (q2): 7.50 cfs/ft</w:t>
      </w:r>
    </w:p>
    <w:p w14:paraId="52FC8B08" w14:textId="77777777" w:rsidR="00B37CDA" w:rsidRDefault="00AF25C2">
      <w:r>
        <w:t>D50: 0.303000 mm</w:t>
      </w:r>
    </w:p>
    <w:p w14:paraId="3D6E9E8E" w14:textId="77777777" w:rsidR="00B37CDA" w:rsidRDefault="00AF25C2">
      <w:r>
        <w:t>Upstream Flow Depth: 2.16 ft</w:t>
      </w:r>
    </w:p>
    <w:p w14:paraId="57C56F99" w14:textId="77777777" w:rsidR="00B37CDA" w:rsidRDefault="00AF25C2">
      <w:r>
        <w:t>Flow Depth Prior to Scour: 1.63 ft</w:t>
      </w:r>
    </w:p>
    <w:p w14:paraId="4C571B65" w14:textId="77777777" w:rsidR="00B37CDA" w:rsidRDefault="00AF25C2">
      <w:pPr>
        <w:pStyle w:val="Heading5"/>
      </w:pPr>
      <w:r>
        <w:t>Result Parameters</w:t>
      </w:r>
    </w:p>
    <w:p w14:paraId="44C2D13A" w14:textId="77777777" w:rsidR="00B37CDA" w:rsidRDefault="00AF25C2">
      <w:r>
        <w:t xml:space="preserve">q2/q1: 1.72 </w:t>
      </w:r>
    </w:p>
    <w:p w14:paraId="00E16841" w14:textId="77777777" w:rsidR="00B37CDA" w:rsidRDefault="00AF25C2">
      <w:r>
        <w:t>Average Velocity Upstream: 2.01 ft/s</w:t>
      </w:r>
    </w:p>
    <w:p w14:paraId="62693258" w14:textId="77777777" w:rsidR="00B37CDA" w:rsidRDefault="00AF25C2">
      <w:r>
        <w:t>Critical Velocity above which Bed Materal of Size D and Smaller will be Transported: 1.27 ft/s</w:t>
      </w:r>
    </w:p>
    <w:p w14:paraId="78BD44AA" w14:textId="77777777" w:rsidR="00B37CDA" w:rsidRDefault="00AF25C2">
      <w:r>
        <w:t>Scour Condition: Live Bed</w:t>
      </w:r>
    </w:p>
    <w:p w14:paraId="10002C3D" w14:textId="77777777" w:rsidR="00B37CDA" w:rsidRDefault="00AF25C2">
      <w:r>
        <w:t xml:space="preserve">Embankment Length/Floodplain Width Ratio: 0.03 </w:t>
      </w:r>
    </w:p>
    <w:p w14:paraId="71ADEB03" w14:textId="77777777" w:rsidR="00B37CDA" w:rsidRDefault="00AF25C2">
      <w:r>
        <w:t>Scour Condition: b (overbank)</w:t>
      </w:r>
    </w:p>
    <w:p w14:paraId="381DBD8A" w14:textId="77777777" w:rsidR="00B37CDA" w:rsidRDefault="00AF25C2">
      <w:r>
        <w:t xml:space="preserve">Amplification Factor: 2.18 </w:t>
      </w:r>
    </w:p>
    <w:p w14:paraId="67FD1CE4" w14:textId="77777777" w:rsidR="00B37CDA" w:rsidRDefault="00AF25C2">
      <w:r>
        <w:t>Flow Depth including Contraction Scour: 3.45 ft</w:t>
      </w:r>
    </w:p>
    <w:p w14:paraId="744A34C9" w14:textId="77777777" w:rsidR="00B37CDA" w:rsidRDefault="00AF25C2">
      <w:r>
        <w:t>Maximum Flow Depth including Abutment Scour: 7.51 ft</w:t>
      </w:r>
    </w:p>
    <w:p w14:paraId="5DD7FAAE" w14:textId="77777777" w:rsidR="00B37CDA" w:rsidRDefault="00AF25C2">
      <w:r>
        <w:t>Scour Hole Depth from NCHRP Method: 5.88 ft</w:t>
      </w:r>
    </w:p>
    <w:p w14:paraId="41B8C232" w14:textId="77777777" w:rsidR="00B37CDA" w:rsidRDefault="00AF25C2">
      <w:pPr>
        <w:pStyle w:val="Heading2"/>
      </w:pPr>
      <w:r>
        <w:lastRenderedPageBreak/>
        <w:t>Scour Summary Table</w:t>
      </w:r>
    </w:p>
    <w:p w14:paraId="67FEE1F6" w14:textId="77777777" w:rsidR="00B37CDA" w:rsidRDefault="00AF25C2">
      <w:pPr>
        <w:pStyle w:val="Heading3"/>
      </w:pPr>
      <w:r>
        <w:t>Long Term Degradation</w:t>
      </w:r>
    </w:p>
    <w:p w14:paraId="382F867D" w14:textId="77777777" w:rsidR="00B37CDA" w:rsidRDefault="00AF25C2">
      <w:pPr>
        <w:pStyle w:val="Heading3"/>
      </w:pPr>
      <w:r>
        <w:t>Contraction Scour</w:t>
      </w:r>
    </w:p>
    <w:p w14:paraId="12474760" w14:textId="77777777" w:rsidR="00B37CDA" w:rsidRDefault="00AF25C2">
      <w:pPr>
        <w:pStyle w:val="Heading3"/>
      </w:pPr>
      <w:r>
        <w:t>Local Scour at Piers</w:t>
      </w:r>
    </w:p>
    <w:p w14:paraId="5389D8CF" w14:textId="77777777" w:rsidR="00B37CDA" w:rsidRDefault="00AF25C2">
      <w:pPr>
        <w:pStyle w:val="Heading3"/>
      </w:pPr>
      <w:r>
        <w:t>Local Scour at Abutments</w:t>
      </w:r>
    </w:p>
    <w:tbl>
      <w:tblPr>
        <w:tblStyle w:val="LightShading-Accent1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B37CDA" w14:paraId="3D21ED7E" w14:textId="77777777" w:rsidTr="00B37C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6A4F5A1C" w14:textId="77777777" w:rsidR="00B37CDA" w:rsidRDefault="00AF25C2">
            <w:r>
              <w:t>Parameter</w:t>
            </w:r>
          </w:p>
        </w:tc>
        <w:tc>
          <w:tcPr>
            <w:tcW w:w="2160" w:type="dxa"/>
          </w:tcPr>
          <w:p w14:paraId="0140C702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Value</w:t>
            </w:r>
          </w:p>
        </w:tc>
        <w:tc>
          <w:tcPr>
            <w:tcW w:w="2160" w:type="dxa"/>
          </w:tcPr>
          <w:p w14:paraId="2D1F3B3E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Units</w:t>
            </w:r>
          </w:p>
        </w:tc>
        <w:tc>
          <w:tcPr>
            <w:tcW w:w="2160" w:type="dxa"/>
          </w:tcPr>
          <w:p w14:paraId="2230971D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</w:t>
            </w:r>
          </w:p>
        </w:tc>
      </w:tr>
      <w:tr w:rsidR="00B37CDA" w14:paraId="5AA2CA70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59A0D493" w14:textId="77777777" w:rsidR="00B37CDA" w:rsidRDefault="00AF25C2">
            <w:r>
              <w:t>Right Abutment</w:t>
            </w:r>
          </w:p>
        </w:tc>
        <w:tc>
          <w:tcPr>
            <w:tcW w:w="2160" w:type="dxa"/>
          </w:tcPr>
          <w:p w14:paraId="0A07ECD0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0" w:type="dxa"/>
          </w:tcPr>
          <w:p w14:paraId="6D14A022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0" w:type="dxa"/>
          </w:tcPr>
          <w:p w14:paraId="4B501783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37CDA" w14:paraId="486F6FCF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323D2053" w14:textId="77777777" w:rsidR="00B37CDA" w:rsidRDefault="00AF25C2">
            <w:r>
              <w:t xml:space="preserve">  Abutment Scour Depth</w:t>
            </w:r>
          </w:p>
        </w:tc>
        <w:tc>
          <w:tcPr>
            <w:tcW w:w="2160" w:type="dxa"/>
          </w:tcPr>
          <w:p w14:paraId="6E0DF0BC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5.88</w:t>
            </w:r>
          </w:p>
        </w:tc>
        <w:tc>
          <w:tcPr>
            <w:tcW w:w="2160" w:type="dxa"/>
          </w:tcPr>
          <w:p w14:paraId="27D93B4F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53C50576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NCHRP Method: Scour Condition B</w:t>
            </w:r>
          </w:p>
        </w:tc>
      </w:tr>
      <w:tr w:rsidR="00B37CDA" w14:paraId="0E32E6EC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76214046" w14:textId="77777777" w:rsidR="00B37CDA" w:rsidRDefault="00AF25C2">
            <w:r>
              <w:t xml:space="preserve">  Max Flow Depth including Abutment Scour</w:t>
            </w:r>
          </w:p>
        </w:tc>
        <w:tc>
          <w:tcPr>
            <w:tcW w:w="2160" w:type="dxa"/>
          </w:tcPr>
          <w:p w14:paraId="74ABA2BB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7.51</w:t>
            </w:r>
          </w:p>
        </w:tc>
        <w:tc>
          <w:tcPr>
            <w:tcW w:w="2160" w:type="dxa"/>
          </w:tcPr>
          <w:p w14:paraId="778ECFF3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3CCC8C66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37CDA" w14:paraId="5A9478F2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51D1923F" w14:textId="77777777" w:rsidR="00B37CDA" w:rsidRDefault="00AF25C2">
            <w:r>
              <w:t xml:space="preserve">  Total Scour at Abutment</w:t>
            </w:r>
          </w:p>
        </w:tc>
        <w:tc>
          <w:tcPr>
            <w:tcW w:w="2160" w:type="dxa"/>
          </w:tcPr>
          <w:p w14:paraId="6FE462A9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5.88</w:t>
            </w:r>
          </w:p>
        </w:tc>
        <w:tc>
          <w:tcPr>
            <w:tcW w:w="2160" w:type="dxa"/>
          </w:tcPr>
          <w:p w14:paraId="27A9DD30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3A975494" w14:textId="77777777" w:rsidR="00B37CDA" w:rsidRDefault="00B37C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37CDA" w14:paraId="2249F3CD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0CF0CB30" w14:textId="77777777" w:rsidR="00B37CDA" w:rsidRDefault="00AF25C2">
            <w:r>
              <w:t xml:space="preserve">  Local Streambed Elevation at Abutment</w:t>
            </w:r>
          </w:p>
        </w:tc>
        <w:tc>
          <w:tcPr>
            <w:tcW w:w="2160" w:type="dxa"/>
          </w:tcPr>
          <w:p w14:paraId="0CAF99CD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1042.07</w:t>
            </w:r>
          </w:p>
        </w:tc>
        <w:tc>
          <w:tcPr>
            <w:tcW w:w="2160" w:type="dxa"/>
          </w:tcPr>
          <w:p w14:paraId="47AC0B23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2E342A5D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prior to any scour</w:t>
            </w:r>
          </w:p>
        </w:tc>
      </w:tr>
      <w:tr w:rsidR="00B37CDA" w14:paraId="142B1BE2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0A1AB3ED" w14:textId="77777777" w:rsidR="00B37CDA" w:rsidRDefault="00AF25C2">
            <w:r>
              <w:t xml:space="preserve">  Total Scour Elevation at Abutment</w:t>
            </w:r>
          </w:p>
        </w:tc>
        <w:tc>
          <w:tcPr>
            <w:tcW w:w="2160" w:type="dxa"/>
          </w:tcPr>
          <w:p w14:paraId="3D754445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1032.65</w:t>
            </w:r>
          </w:p>
        </w:tc>
        <w:tc>
          <w:tcPr>
            <w:tcW w:w="2160" w:type="dxa"/>
          </w:tcPr>
          <w:p w14:paraId="56C8D53F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71A9A4FB" w14:textId="77777777" w:rsidR="00B37CDA" w:rsidRDefault="00B37C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4D979C1" w14:textId="77777777" w:rsidR="00B37CDA" w:rsidRDefault="00AF25C2">
      <w:r>
        <w:rPr>
          <w:noProof/>
        </w:rPr>
        <w:drawing>
          <wp:inline distT="0" distB="0" distL="0" distR="0" wp14:anchorId="04E9CB40" wp14:editId="18271139">
            <wp:extent cx="5486400" cy="393192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bmp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20B3FC" w14:textId="77777777" w:rsidR="00B37CDA" w:rsidRDefault="00AF25C2">
      <w:r>
        <w:rPr>
          <w:noProof/>
        </w:rPr>
        <w:lastRenderedPageBreak/>
        <w:drawing>
          <wp:inline distT="0" distB="0" distL="0" distR="0" wp14:anchorId="2DCC6950" wp14:editId="15F0DEFB">
            <wp:extent cx="5486400" cy="393192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A5A058" w14:textId="77777777" w:rsidR="00B37CDA" w:rsidRDefault="00AF25C2">
      <w:pPr>
        <w:pStyle w:val="Heading1"/>
      </w:pPr>
      <w:r>
        <w:t>Bridge Scour Analysis:B-001-0-23_25 Year_Layer 3_D50 = 1.6557</w:t>
      </w:r>
    </w:p>
    <w:p w14:paraId="3005029F" w14:textId="77777777" w:rsidR="00B37CDA" w:rsidRDefault="00AF25C2">
      <w:r>
        <w:t>Notes:</w:t>
      </w:r>
    </w:p>
    <w:p w14:paraId="4B425F82" w14:textId="77777777" w:rsidR="00B37CDA" w:rsidRDefault="00AF25C2">
      <w:pPr>
        <w:pStyle w:val="Heading2"/>
      </w:pPr>
      <w:r>
        <w:t>Scenario: Scour Scenario</w:t>
      </w:r>
    </w:p>
    <w:p w14:paraId="4C56DE95" w14:textId="77777777" w:rsidR="00B37CDA" w:rsidRDefault="00AF25C2">
      <w:pPr>
        <w:pStyle w:val="Heading3"/>
      </w:pPr>
      <w:r>
        <w:t>Local Scour at Abutments Summary</w:t>
      </w:r>
    </w:p>
    <w:p w14:paraId="3BA5EA99" w14:textId="77777777" w:rsidR="00B37CDA" w:rsidRDefault="00AF25C2">
      <w:pPr>
        <w:pStyle w:val="Heading4"/>
      </w:pPr>
      <w:r>
        <w:t>Right Abutment</w:t>
      </w:r>
    </w:p>
    <w:p w14:paraId="6725BBB5" w14:textId="77777777" w:rsidR="00B37CDA" w:rsidRDefault="00AF25C2">
      <w:r>
        <w:t>Abutment Scour Method:  NCHRP Method</w:t>
      </w:r>
    </w:p>
    <w:p w14:paraId="2D9EFD93" w14:textId="77777777" w:rsidR="00B37CDA" w:rsidRDefault="00AF25C2">
      <w:r>
        <w:t>Abutment Scour Depth 5.88 ft</w:t>
      </w:r>
    </w:p>
    <w:p w14:paraId="4772BCAE" w14:textId="77777777" w:rsidR="00B37CDA" w:rsidRDefault="00AF25C2">
      <w:r>
        <w:t>Total Scour at Abutment 5.88 ft</w:t>
      </w:r>
    </w:p>
    <w:p w14:paraId="17BD359B" w14:textId="77777777" w:rsidR="00B37CDA" w:rsidRDefault="00AF25C2">
      <w:r>
        <w:t>Total Scour Elevation at Abutment 1032.65 ft</w:t>
      </w:r>
    </w:p>
    <w:p w14:paraId="50BE3F58" w14:textId="77777777" w:rsidR="00B37CDA" w:rsidRDefault="00AF25C2">
      <w:pPr>
        <w:pStyle w:val="Heading3"/>
      </w:pPr>
      <w:r>
        <w:t>Right Abutment Details</w:t>
      </w:r>
    </w:p>
    <w:p w14:paraId="2D90EA1D" w14:textId="77777777" w:rsidR="00B37CDA" w:rsidRDefault="00AF25C2">
      <w:pPr>
        <w:pStyle w:val="Heading4"/>
      </w:pPr>
      <w:r>
        <w:t>Abutment Scour</w:t>
      </w:r>
    </w:p>
    <w:p w14:paraId="2B721787" w14:textId="77777777" w:rsidR="00B37CDA" w:rsidRDefault="00AF25C2">
      <w:r>
        <w:t>Computation Type: NCHRP</w:t>
      </w:r>
    </w:p>
    <w:p w14:paraId="52FD6A56" w14:textId="77777777" w:rsidR="00B37CDA" w:rsidRDefault="00AF25C2">
      <w:r>
        <w:t>Input Parameters</w:t>
      </w:r>
    </w:p>
    <w:p w14:paraId="5EE54C58" w14:textId="77777777" w:rsidR="00B37CDA" w:rsidRDefault="00AF25C2">
      <w:pPr>
        <w:pStyle w:val="Heading5"/>
      </w:pPr>
      <w:r>
        <w:lastRenderedPageBreak/>
        <w:t>NCHRP Method</w:t>
      </w:r>
    </w:p>
    <w:p w14:paraId="1DAEA36A" w14:textId="77777777" w:rsidR="00B37CDA" w:rsidRDefault="00AF25C2">
      <w:r>
        <w:t>Abutment Type: Vertical-wall abutment</w:t>
      </w:r>
    </w:p>
    <w:p w14:paraId="4FBFCC02" w14:textId="77777777" w:rsidR="00B37CDA" w:rsidRDefault="00AF25C2">
      <w:r>
        <w:t xml:space="preserve">Angle of Embankment to Flow: 90.00 </w:t>
      </w:r>
      <w:r>
        <w:t>Degrees</w:t>
      </w:r>
    </w:p>
    <w:p w14:paraId="0C0252E7" w14:textId="77777777" w:rsidR="00B37CDA" w:rsidRDefault="00AF25C2">
      <w:r>
        <w:t>Centerline Length of Embankment: 3.75 ft</w:t>
      </w:r>
    </w:p>
    <w:p w14:paraId="50332A27" w14:textId="77777777" w:rsidR="00B37CDA" w:rsidRDefault="00AF25C2">
      <w:r>
        <w:t>Projected Length of Embankment: 3.75 ft</w:t>
      </w:r>
    </w:p>
    <w:p w14:paraId="55E509E3" w14:textId="77777777" w:rsidR="00B37CDA" w:rsidRDefault="00AF25C2">
      <w:r>
        <w:t>Width of Flood Plain: 146.47 ft</w:t>
      </w:r>
    </w:p>
    <w:p w14:paraId="4EB91CA2" w14:textId="77777777" w:rsidR="00B37CDA" w:rsidRDefault="00AF25C2">
      <w:r>
        <w:t>Unit Discharge, Upstream in Main Channel (q1): 4.35 cfs</w:t>
      </w:r>
    </w:p>
    <w:p w14:paraId="2E8C6485" w14:textId="77777777" w:rsidR="00B37CDA" w:rsidRDefault="00AF25C2">
      <w:r>
        <w:t>Unit Discharge in the Constricted Area (q2): 7.50 cfs/ft</w:t>
      </w:r>
    </w:p>
    <w:p w14:paraId="5AF90AD8" w14:textId="77777777" w:rsidR="00B37CDA" w:rsidRDefault="00AF25C2">
      <w:r>
        <w:t>D50: 1.655700 mm</w:t>
      </w:r>
    </w:p>
    <w:p w14:paraId="1F21FA14" w14:textId="77777777" w:rsidR="00B37CDA" w:rsidRDefault="00AF25C2">
      <w:r>
        <w:t>Upstream Flow Depth: 2.16 ft</w:t>
      </w:r>
    </w:p>
    <w:p w14:paraId="7583A389" w14:textId="77777777" w:rsidR="00B37CDA" w:rsidRDefault="00AF25C2">
      <w:r>
        <w:t>Flow Depth Prior to Scour: 1.63 ft</w:t>
      </w:r>
    </w:p>
    <w:p w14:paraId="5625A98B" w14:textId="77777777" w:rsidR="00B37CDA" w:rsidRDefault="00AF25C2">
      <w:pPr>
        <w:pStyle w:val="Heading5"/>
      </w:pPr>
      <w:r>
        <w:t>Result Parameters</w:t>
      </w:r>
    </w:p>
    <w:p w14:paraId="7DE60D30" w14:textId="77777777" w:rsidR="00B37CDA" w:rsidRDefault="00AF25C2">
      <w:r>
        <w:t xml:space="preserve">q2/q1: 1.72 </w:t>
      </w:r>
    </w:p>
    <w:p w14:paraId="7D94E684" w14:textId="77777777" w:rsidR="00B37CDA" w:rsidRDefault="00AF25C2">
      <w:r>
        <w:t>Average Velocity Upstream: 2.01 ft/s</w:t>
      </w:r>
    </w:p>
    <w:p w14:paraId="545C4E5D" w14:textId="77777777" w:rsidR="00B37CDA" w:rsidRDefault="00AF25C2">
      <w:r>
        <w:t>Critical Velocity above which Bed Materal of Size D and Smaller will be Transported: 2.23 ft/s</w:t>
      </w:r>
    </w:p>
    <w:p w14:paraId="74371BBA" w14:textId="77777777" w:rsidR="00B37CDA" w:rsidRDefault="00AF25C2">
      <w:r>
        <w:t>Scour Condition: Clear Water</w:t>
      </w:r>
    </w:p>
    <w:p w14:paraId="012F9587" w14:textId="77777777" w:rsidR="00B37CDA" w:rsidRDefault="00AF25C2">
      <w:r>
        <w:t xml:space="preserve">Embankment Length/Floodplain Width Ratio: 0.03 </w:t>
      </w:r>
    </w:p>
    <w:p w14:paraId="1987FF56" w14:textId="77777777" w:rsidR="00B37CDA" w:rsidRDefault="00AF25C2">
      <w:r>
        <w:t>Scour Condition: b (overbank)</w:t>
      </w:r>
    </w:p>
    <w:p w14:paraId="115B4EED" w14:textId="77777777" w:rsidR="00B37CDA" w:rsidRDefault="00AF25C2">
      <w:r>
        <w:t xml:space="preserve">Amplification Factor: 2.18 </w:t>
      </w:r>
    </w:p>
    <w:p w14:paraId="76EFA06A" w14:textId="77777777" w:rsidR="00B37CDA" w:rsidRDefault="00AF25C2">
      <w:r>
        <w:t>Flow Depth including Contraction Scour: 3.45 ft</w:t>
      </w:r>
    </w:p>
    <w:p w14:paraId="61EA018C" w14:textId="77777777" w:rsidR="00B37CDA" w:rsidRDefault="00AF25C2">
      <w:r>
        <w:t>Maximum Flow Depth including Abutment Scour: 7.51 ft</w:t>
      </w:r>
    </w:p>
    <w:p w14:paraId="694A43D4" w14:textId="77777777" w:rsidR="00B37CDA" w:rsidRDefault="00AF25C2">
      <w:r>
        <w:t>Scour Hole Depth from NCHRP Method: 5.88 ft</w:t>
      </w:r>
    </w:p>
    <w:p w14:paraId="61191267" w14:textId="77777777" w:rsidR="00B37CDA" w:rsidRDefault="00AF25C2">
      <w:pPr>
        <w:pStyle w:val="Heading2"/>
      </w:pPr>
      <w:r>
        <w:lastRenderedPageBreak/>
        <w:t>Scour Summary Table</w:t>
      </w:r>
    </w:p>
    <w:p w14:paraId="19E3D2F6" w14:textId="77777777" w:rsidR="00B37CDA" w:rsidRDefault="00AF25C2">
      <w:pPr>
        <w:pStyle w:val="Heading3"/>
      </w:pPr>
      <w:r>
        <w:t>Long Term Degradation</w:t>
      </w:r>
    </w:p>
    <w:p w14:paraId="5420DD2A" w14:textId="77777777" w:rsidR="00B37CDA" w:rsidRDefault="00AF25C2">
      <w:pPr>
        <w:pStyle w:val="Heading3"/>
      </w:pPr>
      <w:r>
        <w:t>Contraction Scour</w:t>
      </w:r>
    </w:p>
    <w:p w14:paraId="0BD17E23" w14:textId="77777777" w:rsidR="00B37CDA" w:rsidRDefault="00AF25C2">
      <w:pPr>
        <w:pStyle w:val="Heading3"/>
      </w:pPr>
      <w:r>
        <w:t>Local Scour at Piers</w:t>
      </w:r>
    </w:p>
    <w:p w14:paraId="7EE0AB13" w14:textId="77777777" w:rsidR="00B37CDA" w:rsidRDefault="00AF25C2">
      <w:pPr>
        <w:pStyle w:val="Heading3"/>
      </w:pPr>
      <w:r>
        <w:t>Local Scour at Abutments</w:t>
      </w:r>
    </w:p>
    <w:tbl>
      <w:tblPr>
        <w:tblStyle w:val="LightShading-Accent1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B37CDA" w14:paraId="025D09F3" w14:textId="77777777" w:rsidTr="00B37C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0C0FF81C" w14:textId="77777777" w:rsidR="00B37CDA" w:rsidRDefault="00AF25C2">
            <w:r>
              <w:t>Parameter</w:t>
            </w:r>
          </w:p>
        </w:tc>
        <w:tc>
          <w:tcPr>
            <w:tcW w:w="2160" w:type="dxa"/>
          </w:tcPr>
          <w:p w14:paraId="5BADF58E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Value</w:t>
            </w:r>
          </w:p>
        </w:tc>
        <w:tc>
          <w:tcPr>
            <w:tcW w:w="2160" w:type="dxa"/>
          </w:tcPr>
          <w:p w14:paraId="3BB228F2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Units</w:t>
            </w:r>
          </w:p>
        </w:tc>
        <w:tc>
          <w:tcPr>
            <w:tcW w:w="2160" w:type="dxa"/>
          </w:tcPr>
          <w:p w14:paraId="3CD99605" w14:textId="77777777" w:rsidR="00B37CDA" w:rsidRDefault="00AF25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</w:t>
            </w:r>
          </w:p>
        </w:tc>
      </w:tr>
      <w:tr w:rsidR="00B37CDA" w14:paraId="24716418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4653515F" w14:textId="77777777" w:rsidR="00B37CDA" w:rsidRDefault="00AF25C2">
            <w:r>
              <w:t>Right Abutment</w:t>
            </w:r>
          </w:p>
        </w:tc>
        <w:tc>
          <w:tcPr>
            <w:tcW w:w="2160" w:type="dxa"/>
          </w:tcPr>
          <w:p w14:paraId="056575CC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0" w:type="dxa"/>
          </w:tcPr>
          <w:p w14:paraId="2064B3C8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0" w:type="dxa"/>
          </w:tcPr>
          <w:p w14:paraId="5251BAA0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37CDA" w14:paraId="541E3629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2D19A9A3" w14:textId="77777777" w:rsidR="00B37CDA" w:rsidRDefault="00AF25C2">
            <w:r>
              <w:t xml:space="preserve">  Abutment Scour Depth</w:t>
            </w:r>
          </w:p>
        </w:tc>
        <w:tc>
          <w:tcPr>
            <w:tcW w:w="2160" w:type="dxa"/>
          </w:tcPr>
          <w:p w14:paraId="4C8D9F8A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5.88</w:t>
            </w:r>
          </w:p>
        </w:tc>
        <w:tc>
          <w:tcPr>
            <w:tcW w:w="2160" w:type="dxa"/>
          </w:tcPr>
          <w:p w14:paraId="702E5C5A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3D99E620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NCHRP Method: Scour Condition B</w:t>
            </w:r>
          </w:p>
        </w:tc>
      </w:tr>
      <w:tr w:rsidR="00B37CDA" w14:paraId="4B6066CE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2610A940" w14:textId="77777777" w:rsidR="00B37CDA" w:rsidRDefault="00AF25C2">
            <w:r>
              <w:t xml:space="preserve">  Max Flow Depth including Abutment Scour</w:t>
            </w:r>
          </w:p>
        </w:tc>
        <w:tc>
          <w:tcPr>
            <w:tcW w:w="2160" w:type="dxa"/>
          </w:tcPr>
          <w:p w14:paraId="6839B45F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7.51</w:t>
            </w:r>
          </w:p>
        </w:tc>
        <w:tc>
          <w:tcPr>
            <w:tcW w:w="2160" w:type="dxa"/>
          </w:tcPr>
          <w:p w14:paraId="08C97C3A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34AF7D23" w14:textId="77777777" w:rsidR="00B37CDA" w:rsidRDefault="00B37C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37CDA" w14:paraId="2AC3BFBD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4C54C46D" w14:textId="77777777" w:rsidR="00B37CDA" w:rsidRDefault="00AF25C2">
            <w:r>
              <w:t xml:space="preserve">  Total Scour at Abutment</w:t>
            </w:r>
          </w:p>
        </w:tc>
        <w:tc>
          <w:tcPr>
            <w:tcW w:w="2160" w:type="dxa"/>
          </w:tcPr>
          <w:p w14:paraId="6B007066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5.88</w:t>
            </w:r>
          </w:p>
        </w:tc>
        <w:tc>
          <w:tcPr>
            <w:tcW w:w="2160" w:type="dxa"/>
          </w:tcPr>
          <w:p w14:paraId="0AE4DAFD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08B1DEFA" w14:textId="77777777" w:rsidR="00B37CDA" w:rsidRDefault="00B37C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37CDA" w14:paraId="20FBD90B" w14:textId="77777777" w:rsidTr="00B37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329F81DD" w14:textId="77777777" w:rsidR="00B37CDA" w:rsidRDefault="00AF25C2">
            <w:r>
              <w:t xml:space="preserve">  Local Streambed Elevation at Abutment</w:t>
            </w:r>
          </w:p>
        </w:tc>
        <w:tc>
          <w:tcPr>
            <w:tcW w:w="2160" w:type="dxa"/>
          </w:tcPr>
          <w:p w14:paraId="2C45CAB6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1042.07</w:t>
            </w:r>
          </w:p>
        </w:tc>
        <w:tc>
          <w:tcPr>
            <w:tcW w:w="2160" w:type="dxa"/>
          </w:tcPr>
          <w:p w14:paraId="0C7E7047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69A60432" w14:textId="77777777" w:rsidR="00B37CDA" w:rsidRDefault="00AF2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prior to any scour</w:t>
            </w:r>
          </w:p>
        </w:tc>
      </w:tr>
      <w:tr w:rsidR="00B37CDA" w14:paraId="5DBE718A" w14:textId="77777777" w:rsidTr="00B37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</w:tcPr>
          <w:p w14:paraId="78C23D87" w14:textId="77777777" w:rsidR="00B37CDA" w:rsidRDefault="00AF25C2">
            <w:r>
              <w:t xml:space="preserve">  Total Scour Elevation at Abutment</w:t>
            </w:r>
          </w:p>
        </w:tc>
        <w:tc>
          <w:tcPr>
            <w:tcW w:w="2160" w:type="dxa"/>
          </w:tcPr>
          <w:p w14:paraId="4EBF6FA2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1032.65</w:t>
            </w:r>
          </w:p>
        </w:tc>
        <w:tc>
          <w:tcPr>
            <w:tcW w:w="2160" w:type="dxa"/>
          </w:tcPr>
          <w:p w14:paraId="212A82FA" w14:textId="77777777" w:rsidR="00B37CDA" w:rsidRDefault="00AF2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ft</w:t>
            </w:r>
          </w:p>
        </w:tc>
        <w:tc>
          <w:tcPr>
            <w:tcW w:w="2160" w:type="dxa"/>
          </w:tcPr>
          <w:p w14:paraId="76EF8496" w14:textId="77777777" w:rsidR="00B37CDA" w:rsidRDefault="00B37C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E16AF7E" w14:textId="77777777" w:rsidR="00B37CDA" w:rsidRDefault="00AF25C2">
      <w:r>
        <w:rPr>
          <w:noProof/>
        </w:rPr>
        <w:drawing>
          <wp:inline distT="0" distB="0" distL="0" distR="0" wp14:anchorId="54A71082" wp14:editId="28313673">
            <wp:extent cx="5486400" cy="393192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bmp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577858" w14:textId="77777777" w:rsidR="00B37CDA" w:rsidRDefault="00AF25C2">
      <w:r>
        <w:rPr>
          <w:noProof/>
        </w:rPr>
        <w:lastRenderedPageBreak/>
        <w:drawing>
          <wp:inline distT="0" distB="0" distL="0" distR="0" wp14:anchorId="0302B0D9" wp14:editId="19472ADC">
            <wp:extent cx="5486400" cy="393192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37CD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4958487">
    <w:abstractNumId w:val="8"/>
  </w:num>
  <w:num w:numId="2" w16cid:durableId="272715776">
    <w:abstractNumId w:val="6"/>
  </w:num>
  <w:num w:numId="3" w16cid:durableId="759370568">
    <w:abstractNumId w:val="5"/>
  </w:num>
  <w:num w:numId="4" w16cid:durableId="1413813173">
    <w:abstractNumId w:val="4"/>
  </w:num>
  <w:num w:numId="5" w16cid:durableId="38090363">
    <w:abstractNumId w:val="7"/>
  </w:num>
  <w:num w:numId="6" w16cid:durableId="1514342763">
    <w:abstractNumId w:val="3"/>
  </w:num>
  <w:num w:numId="7" w16cid:durableId="1592087696">
    <w:abstractNumId w:val="2"/>
  </w:num>
  <w:num w:numId="8" w16cid:durableId="389765947">
    <w:abstractNumId w:val="1"/>
  </w:num>
  <w:num w:numId="9" w16cid:durableId="1977684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AF25C2"/>
    <w:rsid w:val="00B37CDA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FD60BF0E-D113-4FFA-8F2D-B9712C784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bm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bmp"/><Relationship Id="rId5" Type="http://schemas.openxmlformats.org/officeDocument/2006/relationships/webSettings" Target="webSettings.xml"/><Relationship Id="rId10" Type="http://schemas.openxmlformats.org/officeDocument/2006/relationships/image" Target="media/image5.bmp"/><Relationship Id="rId4" Type="http://schemas.openxmlformats.org/officeDocument/2006/relationships/settings" Target="settings.xml"/><Relationship Id="rId9" Type="http://schemas.openxmlformats.org/officeDocument/2006/relationships/image" Target="media/image4.bm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37</Pages>
  <Words>3090</Words>
  <Characters>17616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20665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Sheikh, Abdi</cp:lastModifiedBy>
  <cp:revision>2</cp:revision>
  <dcterms:created xsi:type="dcterms:W3CDTF">2013-12-23T23:15:00Z</dcterms:created>
  <dcterms:modified xsi:type="dcterms:W3CDTF">2024-11-14T21:42:00Z</dcterms:modified>
  <cp:category/>
</cp:coreProperties>
</file>